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05D59" w:rsidRDefault="00A87C47" w14:paraId="75EBC700" w14:textId="77777777">
      <w:pPr>
        <w:pStyle w:val="Title"/>
      </w:pPr>
      <w:r>
        <w:t>Interview Transcript (Anonymous Participant)</w:t>
      </w:r>
    </w:p>
    <w:p w:rsidR="00E05D59" w:rsidRDefault="00A87C47" w14:paraId="713E382B" w14:textId="77777777">
      <w:r>
        <w:t>Date: [REDACTED]</w:t>
      </w:r>
    </w:p>
    <w:p w:rsidR="00E05D59" w:rsidRDefault="00A87C47" w14:paraId="7AFDBC7C" w14:textId="77777777">
      <w:r>
        <w:t>Time: [REDACTED]</w:t>
      </w:r>
    </w:p>
    <w:p w:rsidR="00E05D59" w:rsidRDefault="00A87C47" w14:paraId="7334CC6B" w14:textId="77777777">
      <w:r>
        <w:t>Participant: [Anonymous]</w:t>
      </w:r>
    </w:p>
    <w:p w:rsidR="00E05D59" w:rsidRDefault="00A87C47" w14:paraId="4B9309F3" w14:textId="77777777">
      <w:r>
        <w:t>Interviewer: [Interviewer]</w:t>
      </w:r>
    </w:p>
    <w:p w:rsidR="00E05D59" w:rsidRDefault="00E05D59" w14:paraId="62F18A77" w14:textId="77777777"/>
    <w:p w:rsidR="00E05D59" w:rsidRDefault="00A87C47" w14:paraId="6759D33E" w14:textId="77777777">
      <w:r>
        <w:rPr>
          <w:b/>
        </w:rPr>
        <w:t>[Interviewer]</w:t>
      </w:r>
      <w:r>
        <w:rPr>
          <w:b/>
        </w:rPr>
        <w:br/>
      </w:r>
      <w:r>
        <w:t>0:03</w:t>
      </w:r>
      <w:r>
        <w:br/>
      </w:r>
      <w:r>
        <w:t>Your journey into ministry and how you kind of landed with a rural charge.</w:t>
      </w:r>
    </w:p>
    <w:p w:rsidR="00E05D59" w:rsidRDefault="00A87C47" w14:paraId="7C09CD75" w14:textId="7E800BB9">
      <w:r w:rsidRPr="7E99347B" w:rsidR="00A87C47">
        <w:rPr>
          <w:b w:val="1"/>
          <w:bCs w:val="1"/>
        </w:rPr>
        <w:t>[Participant]</w:t>
      </w:r>
      <w:r>
        <w:br/>
      </w:r>
      <w:r w:rsidR="00A87C47">
        <w:rPr/>
        <w:t>0:11</w:t>
      </w:r>
      <w:r>
        <w:br/>
      </w:r>
      <w:r w:rsidR="00A87C47">
        <w:rPr/>
        <w:t xml:space="preserve">Yeah. </w:t>
      </w:r>
      <w:r w:rsidR="00A87C47">
        <w:rPr/>
        <w:t>So I</w:t>
      </w:r>
      <w:r w:rsidR="00A87C47">
        <w:rPr/>
        <w:t xml:space="preserve"> </w:t>
      </w:r>
      <w:r w:rsidR="00A87C47">
        <w:rPr/>
        <w:t>I</w:t>
      </w:r>
      <w:r w:rsidR="00A87C47">
        <w:rPr/>
        <w:t xml:space="preserve"> studied </w:t>
      </w:r>
      <w:r w:rsidR="53014358">
        <w:rPr/>
        <w:t>[redacted]</w:t>
      </w:r>
      <w:r w:rsidR="00A87C47">
        <w:rPr/>
        <w:t xml:space="preserve"> </w:t>
      </w:r>
      <w:r w:rsidR="00A87C47">
        <w:rPr/>
        <w:t xml:space="preserve">in [Institution] in </w:t>
      </w:r>
      <w:r w:rsidR="6BDE5D45">
        <w:rPr/>
        <w:t>[redacted]</w:t>
      </w:r>
      <w:r w:rsidR="00A87C47">
        <w:rPr/>
        <w:t xml:space="preserve"> and then worked for the year and then went into teaching at [Institution], </w:t>
      </w:r>
      <w:r w:rsidR="00A87C47">
        <w:rPr/>
        <w:t>where</w:t>
      </w:r>
      <w:r w:rsidR="00A87C47">
        <w:rPr/>
        <w:t xml:space="preserve"> teaching training at [Institution]. It was during that year I was living in a flat with [Individual] and [Individual], and we used to talk a lot about ministry</w:t>
      </w:r>
      <w:r w:rsidR="5B0D951B">
        <w:rPr/>
        <w:t>, a</w:t>
      </w:r>
      <w:r w:rsidR="00A87C47">
        <w:rPr/>
        <w:t>nd I was</w:t>
      </w:r>
      <w:r w:rsidR="1FCB6730">
        <w:rPr/>
        <w:t>,</w:t>
      </w:r>
      <w:r w:rsidR="00A87C47">
        <w:rPr/>
        <w:t xml:space="preserve"> I was beginning to feel that </w:t>
      </w:r>
      <w:r w:rsidR="00B6DEFE">
        <w:rPr/>
        <w:t>c</w:t>
      </w:r>
      <w:r w:rsidR="00A87C47">
        <w:rPr/>
        <w:t>alling towards it and an attraction towards it</w:t>
      </w:r>
      <w:r w:rsidR="7E09CCB2">
        <w:rPr/>
        <w:t>,</w:t>
      </w:r>
      <w:r w:rsidR="00A87C47">
        <w:rPr/>
        <w:t xml:space="preserve"> read a lot about it</w:t>
      </w:r>
      <w:r w:rsidR="7D38014B">
        <w:rPr/>
        <w:t>,</w:t>
      </w:r>
      <w:r w:rsidR="00A87C47">
        <w:rPr/>
        <w:t xml:space="preserve"> and spoke to my minister at the time and he encouraged me to do that. And really the kind of doors were open all the way through after that</w:t>
      </w:r>
      <w:r w:rsidR="3133BD03">
        <w:rPr/>
        <w:t xml:space="preserve">. </w:t>
      </w:r>
      <w:r w:rsidR="00A87C47">
        <w:rPr/>
        <w:t xml:space="preserve">We went to the </w:t>
      </w:r>
      <w:r w:rsidR="7B4BB0B8">
        <w:rPr/>
        <w:t>Free Church</w:t>
      </w:r>
      <w:r w:rsidR="00A87C47">
        <w:rPr/>
        <w:t xml:space="preserve"> College as it was then, in </w:t>
      </w:r>
      <w:r w:rsidR="1441726C">
        <w:rPr/>
        <w:t>[redacted] a</w:t>
      </w:r>
      <w:r w:rsidR="00A87C47">
        <w:rPr/>
        <w:t>nd in my final summer, the summer before my final year</w:t>
      </w:r>
      <w:r w:rsidR="7E415C47">
        <w:rPr/>
        <w:t xml:space="preserve"> </w:t>
      </w:r>
      <w:r w:rsidR="00A87C47">
        <w:rPr/>
        <w:t xml:space="preserve">I was working with [Individual] </w:t>
      </w:r>
      <w:r w:rsidR="0DD2C0C7">
        <w:rPr/>
        <w:t>in</w:t>
      </w:r>
      <w:r w:rsidR="00A87C47">
        <w:rPr/>
        <w:t xml:space="preserve"> [Town]</w:t>
      </w:r>
      <w:r w:rsidR="73160A34">
        <w:rPr/>
        <w:t xml:space="preserve"> [redacted]</w:t>
      </w:r>
      <w:r w:rsidR="00A87C47">
        <w:rPr/>
        <w:t xml:space="preserve"> and he was going out to </w:t>
      </w:r>
      <w:r w:rsidR="45632654">
        <w:rPr/>
        <w:t>[redacted]</w:t>
      </w:r>
      <w:r w:rsidR="00A87C47">
        <w:rPr/>
        <w:t xml:space="preserve"> quite a lot, so he wanted preaching cover for this that </w:t>
      </w:r>
      <w:r w:rsidR="00A87C47">
        <w:rPr/>
        <w:t>summer and he was also working towards</w:t>
      </w:r>
      <w:r w:rsidR="574F2F22">
        <w:rPr/>
        <w:t xml:space="preserve"> a</w:t>
      </w:r>
      <w:r w:rsidR="00A87C47">
        <w:rPr/>
        <w:t>pplying for an assistant the following year, so he asked me to go up with a view of being the assistant</w:t>
      </w:r>
      <w:r w:rsidR="01073A1E">
        <w:rPr/>
        <w:t xml:space="preserve"> w</w:t>
      </w:r>
      <w:r w:rsidR="00A87C47">
        <w:rPr/>
        <w:t>hen I finish</w:t>
      </w:r>
      <w:r w:rsidR="63A0502A">
        <w:rPr/>
        <w:t>ed</w:t>
      </w:r>
      <w:r w:rsidR="00A87C47">
        <w:rPr/>
        <w:t xml:space="preserve"> the following year</w:t>
      </w:r>
      <w:r w:rsidR="513B198B">
        <w:rPr/>
        <w:t xml:space="preserve">. </w:t>
      </w:r>
      <w:r w:rsidR="513B198B">
        <w:rPr/>
        <w:t>S</w:t>
      </w:r>
      <w:r w:rsidR="00A87C47">
        <w:rPr/>
        <w:t>o</w:t>
      </w:r>
      <w:r w:rsidR="00A87C47">
        <w:rPr/>
        <w:t xml:space="preserve"> I had </w:t>
      </w:r>
      <w:r w:rsidR="00A87C47">
        <w:rPr/>
        <w:t>a very smooth</w:t>
      </w:r>
      <w:r w:rsidR="00A87C47">
        <w:rPr/>
        <w:t xml:space="preserve"> final year without any worries about getting a call somewhere because </w:t>
      </w:r>
      <w:r w:rsidR="00A87C47">
        <w:rPr/>
        <w:t>basically I</w:t>
      </w:r>
      <w:r w:rsidR="00A87C47">
        <w:rPr/>
        <w:t xml:space="preserve"> knew if the congregation were OK with it that they would</w:t>
      </w:r>
      <w:r w:rsidR="7C9A7D03">
        <w:rPr/>
        <w:t>, t</w:t>
      </w:r>
      <w:r w:rsidR="00A87C47">
        <w:rPr/>
        <w:t xml:space="preserve">hey would appoint me as </w:t>
      </w:r>
      <w:r w:rsidR="00A87C47">
        <w:rPr/>
        <w:t>a</w:t>
      </w:r>
      <w:r w:rsidR="00A87C47">
        <w:rPr/>
        <w:t xml:space="preserve"> assistant to </w:t>
      </w:r>
      <w:r w:rsidR="7ECAF1D6">
        <w:rPr/>
        <w:t>[redacted]</w:t>
      </w:r>
      <w:r w:rsidR="00A87C47">
        <w:rPr/>
        <w:t xml:space="preserve"> so that happened in 1990.</w:t>
      </w:r>
      <w:r w:rsidR="795DB8D8">
        <w:rPr/>
        <w:t xml:space="preserve"> </w:t>
      </w:r>
      <w:r w:rsidR="00A87C47">
        <w:rPr/>
        <w:t xml:space="preserve">So </w:t>
      </w:r>
      <w:r w:rsidR="00A87C47">
        <w:rPr/>
        <w:t>that's</w:t>
      </w:r>
      <w:r w:rsidR="00A87C47">
        <w:rPr/>
        <w:t xml:space="preserve"> what and </w:t>
      </w:r>
      <w:r w:rsidR="00A87C47">
        <w:rPr/>
        <w:t>that's</w:t>
      </w:r>
      <w:r w:rsidR="00A87C47">
        <w:rPr/>
        <w:t xml:space="preserve"> how I ended up in [Town].</w:t>
      </w:r>
      <w:r w:rsidR="66A68496">
        <w:rPr/>
        <w:t xml:space="preserve"> </w:t>
      </w:r>
      <w:r w:rsidR="00A87C47">
        <w:rPr/>
        <w:t xml:space="preserve">And </w:t>
      </w:r>
      <w:r w:rsidR="00A87C47">
        <w:rPr/>
        <w:t>I'</w:t>
      </w:r>
      <w:r w:rsidR="2E92AE08">
        <w:rPr/>
        <w:t>d</w:t>
      </w:r>
      <w:r w:rsidR="00A87C47">
        <w:rPr/>
        <w:t xml:space="preserve"> done football camps with </w:t>
      </w:r>
      <w:r w:rsidR="7C65D26E">
        <w:rPr/>
        <w:t>[redacted]</w:t>
      </w:r>
      <w:r w:rsidR="00A87C47">
        <w:rPr/>
        <w:t xml:space="preserve">, so we knew quite </w:t>
      </w:r>
      <w:r w:rsidR="00A87C47">
        <w:rPr/>
        <w:t>well</w:t>
      </w:r>
      <w:r w:rsidR="50383026">
        <w:rPr/>
        <w:t>,</w:t>
      </w:r>
      <w:r w:rsidR="00A87C47">
        <w:rPr/>
        <w:t>I</w:t>
      </w:r>
      <w:r w:rsidR="00A87C47">
        <w:rPr/>
        <w:t xml:space="preserve"> knew the family, so </w:t>
      </w:r>
      <w:r w:rsidR="00A87C47">
        <w:rPr/>
        <w:t>yeah</w:t>
      </w:r>
      <w:r w:rsidR="2C8C6AB0">
        <w:rPr/>
        <w:t>, w</w:t>
      </w:r>
      <w:r w:rsidR="00A87C47">
        <w:rPr/>
        <w:t xml:space="preserve">orked </w:t>
      </w:r>
      <w:r w:rsidR="00A87C47">
        <w:rPr/>
        <w:t>really well</w:t>
      </w:r>
      <w:r w:rsidR="31FDC62D">
        <w:rPr/>
        <w:t>, m</w:t>
      </w:r>
      <w:r w:rsidR="00A87C47">
        <w:rPr/>
        <w:t>e being the assistant there.</w:t>
      </w:r>
    </w:p>
    <w:p w:rsidR="00E05D59" w:rsidRDefault="00A87C47" w14:paraId="1F1BFCD7" w14:textId="3FB14169">
      <w:r w:rsidRPr="7E99347B" w:rsidR="00A87C47">
        <w:rPr>
          <w:b w:val="1"/>
          <w:bCs w:val="1"/>
        </w:rPr>
        <w:t>[Interviewer]</w:t>
      </w:r>
      <w:r>
        <w:br/>
      </w:r>
      <w:r w:rsidR="00A87C47">
        <w:rPr/>
        <w:t>2:01</w:t>
      </w:r>
      <w:r>
        <w:br/>
      </w:r>
      <w:r w:rsidR="00A87C47">
        <w:rPr/>
        <w:t xml:space="preserve">So tell me a bit about </w:t>
      </w:r>
      <w:r w:rsidR="4D3D663D">
        <w:rPr/>
        <w:t>[redacted]</w:t>
      </w:r>
      <w:r w:rsidR="00A87C47">
        <w:rPr/>
        <w:t xml:space="preserve"> then.</w:t>
      </w:r>
    </w:p>
    <w:p w:rsidR="00E05D59" w:rsidP="7E99347B" w:rsidRDefault="00A87C47" w14:paraId="0FBF76FC" w14:textId="7274EE26">
      <w:pPr>
        <w:pStyle w:val="Normal"/>
        <w:suppressLineNumbers w:val="0"/>
        <w:bidi w:val="0"/>
        <w:spacing w:before="0" w:beforeAutospacing="off" w:after="200" w:afterAutospacing="off" w:line="276" w:lineRule="auto"/>
        <w:ind w:left="0" w:right="0"/>
        <w:jc w:val="left"/>
      </w:pPr>
      <w:r w:rsidRPr="68225055" w:rsidR="00A87C47">
        <w:rPr>
          <w:b w:val="1"/>
          <w:bCs w:val="1"/>
        </w:rPr>
        <w:t>[Participant]</w:t>
      </w:r>
      <w:r>
        <w:br/>
      </w:r>
      <w:r w:rsidR="00A87C47">
        <w:rPr/>
        <w:t>2:05</w:t>
      </w:r>
      <w:r>
        <w:br/>
      </w:r>
      <w:r w:rsidR="00A87C47">
        <w:rPr/>
        <w:t>Yeah, [Town]</w:t>
      </w:r>
      <w:r w:rsidR="28072CE4">
        <w:rPr/>
        <w:t xml:space="preserve"> t</w:t>
      </w:r>
      <w:r w:rsidR="00A87C47">
        <w:rPr/>
        <w:t xml:space="preserve">hen I </w:t>
      </w:r>
      <w:r w:rsidR="00A87C47">
        <w:rPr/>
        <w:t>kinda</w:t>
      </w:r>
      <w:r w:rsidR="00A87C47">
        <w:rPr/>
        <w:t xml:space="preserve"> came in when it was a real kind of </w:t>
      </w:r>
      <w:r w:rsidR="307F2904">
        <w:rPr/>
        <w:t>[indecipherable]</w:t>
      </w:r>
      <w:r w:rsidR="00A87C47">
        <w:rPr/>
        <w:t xml:space="preserve"> period</w:t>
      </w:r>
      <w:r w:rsidR="467DC409">
        <w:rPr/>
        <w:t xml:space="preserve"> in</w:t>
      </w:r>
      <w:r w:rsidR="00A87C47">
        <w:rPr/>
        <w:t xml:space="preserve"> th</w:t>
      </w:r>
      <w:r w:rsidR="4ED25D86">
        <w:rPr/>
        <w:t>e</w:t>
      </w:r>
      <w:r w:rsidR="00A87C47">
        <w:rPr/>
        <w:t xml:space="preserve"> congregation's life</w:t>
      </w:r>
      <w:r w:rsidR="683C13D6">
        <w:rPr/>
        <w:t>.</w:t>
      </w:r>
      <w:r w:rsidR="00A87C47">
        <w:rPr/>
        <w:t xml:space="preserve"> </w:t>
      </w:r>
      <w:r w:rsidR="7EAD1D0E">
        <w:rPr/>
        <w:t>[Redacted individual]</w:t>
      </w:r>
      <w:r w:rsidR="00A87C47">
        <w:rPr/>
        <w:t xml:space="preserve"> was an amazing evangelist</w:t>
      </w:r>
      <w:r w:rsidR="4445EEAD">
        <w:rPr/>
        <w:t>, a</w:t>
      </w:r>
      <w:r w:rsidR="00A87C47">
        <w:rPr/>
        <w:t>mazing preacher</w:t>
      </w:r>
      <w:r w:rsidR="5F2DB58E">
        <w:rPr/>
        <w:t>, a</w:t>
      </w:r>
      <w:r w:rsidR="00A87C47">
        <w:rPr/>
        <w:t xml:space="preserve">mazing people </w:t>
      </w:r>
      <w:r w:rsidR="00A87C47">
        <w:rPr/>
        <w:t>person</w:t>
      </w:r>
      <w:r w:rsidR="00A87C47">
        <w:rPr/>
        <w:t xml:space="preserve"> and</w:t>
      </w:r>
      <w:r w:rsidR="7DFD0CCF">
        <w:rPr/>
        <w:t xml:space="preserve"> t</w:t>
      </w:r>
      <w:r w:rsidR="00A87C47">
        <w:rPr/>
        <w:t xml:space="preserve">here was </w:t>
      </w:r>
      <w:r w:rsidR="00A87C47">
        <w:rPr/>
        <w:t>kind of a</w:t>
      </w:r>
      <w:r w:rsidR="00A87C47">
        <w:rPr/>
        <w:t xml:space="preserve"> mini revival, I think at that time in [Town]. Before I came, a lot of people were getting</w:t>
      </w:r>
      <w:r w:rsidR="02C1CE45">
        <w:rPr/>
        <w:t>,</w:t>
      </w:r>
      <w:r w:rsidR="00A87C47">
        <w:rPr/>
        <w:t xml:space="preserve"> becoming Christians getting converted, some quite amazing stories.</w:t>
      </w:r>
      <w:r w:rsidR="511D7160">
        <w:rPr/>
        <w:t xml:space="preserve"> </w:t>
      </w:r>
      <w:r w:rsidR="00A87C47">
        <w:rPr/>
        <w:t>And it coincided with</w:t>
      </w:r>
      <w:r w:rsidR="058B4473">
        <w:rPr/>
        <w:t xml:space="preserve"> </w:t>
      </w:r>
      <w:r w:rsidR="00A87C47">
        <w:rPr/>
        <w:t xml:space="preserve">[Town] and </w:t>
      </w:r>
      <w:r w:rsidR="343DFE6A">
        <w:rPr/>
        <w:t>[Town] were the two towns</w:t>
      </w:r>
      <w:r w:rsidR="0DF842FA">
        <w:rPr/>
        <w:t xml:space="preserve"> h</w:t>
      </w:r>
      <w:r w:rsidR="00A87C47">
        <w:rPr/>
        <w:t xml:space="preserve">ad quite a quite </w:t>
      </w:r>
      <w:r w:rsidR="00A87C47">
        <w:rPr/>
        <w:t>a</w:t>
      </w:r>
      <w:r w:rsidR="01758771">
        <w:rPr/>
        <w:t>n</w:t>
      </w:r>
      <w:r w:rsidR="00A87C47">
        <w:rPr/>
        <w:t xml:space="preserve"> influx of people from the central belt to work in the</w:t>
      </w:r>
      <w:r w:rsidR="41553057">
        <w:rPr/>
        <w:t xml:space="preserve"> r</w:t>
      </w:r>
      <w:r w:rsidR="00A87C47">
        <w:rPr/>
        <w:t>igs and to work in the smelter, which it was then and then the smelter closed down and there ended up being a lot of social problems, a lot of unemployment, a lot of poverty and it's kind of had a rural, urban feel about it because a lot of them were Glaswegians and central belt people so</w:t>
      </w:r>
      <w:r w:rsidR="3BDE78C3">
        <w:rPr/>
        <w:t xml:space="preserve"> </w:t>
      </w:r>
      <w:r w:rsidR="00A87C47">
        <w:rPr/>
        <w:t>I think it was in that context of poverty and</w:t>
      </w:r>
      <w:r w:rsidR="5C19F06D">
        <w:rPr/>
        <w:t xml:space="preserve"> l</w:t>
      </w:r>
      <w:r w:rsidR="00A87C47">
        <w:rPr/>
        <w:t>oss of</w:t>
      </w:r>
      <w:r w:rsidR="4FCFF02C">
        <w:rPr/>
        <w:t xml:space="preserve"> l</w:t>
      </w:r>
      <w:r w:rsidR="00A87C47">
        <w:rPr/>
        <w:t xml:space="preserve">ivelihood that a lot of people came </w:t>
      </w:r>
      <w:r w:rsidR="595EB502">
        <w:rPr/>
        <w:t>to</w:t>
      </w:r>
      <w:r w:rsidR="00A87C47">
        <w:rPr/>
        <w:t xml:space="preserve"> faith.</w:t>
      </w:r>
      <w:r w:rsidR="49381F4D">
        <w:rPr/>
        <w:t xml:space="preserve"> </w:t>
      </w:r>
      <w:r w:rsidR="00A87C47">
        <w:rPr/>
        <w:t xml:space="preserve">And that it was quite </w:t>
      </w:r>
      <w:r w:rsidR="00A87C47">
        <w:rPr/>
        <w:t>it's</w:t>
      </w:r>
      <w:r w:rsidR="00A87C47">
        <w:rPr/>
        <w:t xml:space="preserve"> quite it was quite a rough area. In some ways there was an indigenous population, Highland population</w:t>
      </w:r>
      <w:r w:rsidR="1AC4CF61">
        <w:rPr/>
        <w:t xml:space="preserve"> </w:t>
      </w:r>
      <w:r w:rsidR="00A87C47">
        <w:rPr/>
        <w:t>And</w:t>
      </w:r>
      <w:r w:rsidR="00A87C47">
        <w:rPr/>
        <w:t xml:space="preserve"> there was </w:t>
      </w:r>
      <w:r w:rsidR="00A87C47">
        <w:rPr/>
        <w:t>a really interesting</w:t>
      </w:r>
      <w:r w:rsidR="00A87C47">
        <w:rPr/>
        <w:t xml:space="preserve"> mix of people. But </w:t>
      </w:r>
      <w:r w:rsidR="00A87C47">
        <w:rPr/>
        <w:t>yeah</w:t>
      </w:r>
      <w:r w:rsidR="00A87C47">
        <w:rPr/>
        <w:t xml:space="preserve">, </w:t>
      </w:r>
      <w:r w:rsidR="00A87C47">
        <w:rPr/>
        <w:t>that</w:t>
      </w:r>
      <w:r w:rsidR="00A87C47">
        <w:rPr/>
        <w:t xml:space="preserve"> time </w:t>
      </w:r>
      <w:r w:rsidR="2C4734EA">
        <w:rPr/>
        <w:t>[redacted]</w:t>
      </w:r>
      <w:r w:rsidR="00A87C47">
        <w:rPr/>
        <w:t xml:space="preserve"> was a very persuasive evangelist as well, and many </w:t>
      </w:r>
      <w:r w:rsidR="00A87C47">
        <w:rPr/>
        <w:t>people</w:t>
      </w:r>
      <w:r w:rsidR="581D9140">
        <w:rPr/>
        <w:t>,,</w:t>
      </w:r>
      <w:r w:rsidR="74E7987A">
        <w:rPr/>
        <w:t>m</w:t>
      </w:r>
      <w:r w:rsidR="00A87C47">
        <w:rPr/>
        <w:t>any</w:t>
      </w:r>
      <w:r w:rsidR="00A87C47">
        <w:rPr/>
        <w:t xml:space="preserve"> people </w:t>
      </w:r>
      <w:r w:rsidR="691F045A">
        <w:rPr/>
        <w:t>came to</w:t>
      </w:r>
      <w:r w:rsidR="00A87C47">
        <w:rPr/>
        <w:t xml:space="preserve"> </w:t>
      </w:r>
      <w:r w:rsidR="00A87C47">
        <w:rPr/>
        <w:t>faith</w:t>
      </w:r>
      <w:r w:rsidR="00A87C47">
        <w:rPr/>
        <w:t xml:space="preserve"> through him, and then our joint ministry was great</w:t>
      </w:r>
      <w:r w:rsidR="73517138">
        <w:rPr/>
        <w:t>,</w:t>
      </w:r>
      <w:r w:rsidR="00A87C47">
        <w:rPr/>
        <w:t xml:space="preserve"> </w:t>
      </w:r>
      <w:r w:rsidR="00A87C47">
        <w:rPr/>
        <w:t>we</w:t>
      </w:r>
      <w:r w:rsidR="00A87C47">
        <w:rPr/>
        <w:t xml:space="preserve"> loved it</w:t>
      </w:r>
      <w:r w:rsidR="1279C9C8">
        <w:rPr/>
        <w:t>, w</w:t>
      </w:r>
      <w:r w:rsidR="00A87C47">
        <w:rPr/>
        <w:t>e</w:t>
      </w:r>
      <w:r w:rsidR="00A87C47">
        <w:rPr/>
        <w:t xml:space="preserve"> loved being there and there was so much that</w:t>
      </w:r>
      <w:r w:rsidR="5986C493">
        <w:rPr/>
        <w:t>,</w:t>
      </w:r>
      <w:r w:rsidR="00A87C47">
        <w:rPr/>
        <w:t xml:space="preserve"> we got into </w:t>
      </w:r>
      <w:r w:rsidR="00A87C47">
        <w:rPr/>
        <w:t>probably seven</w:t>
      </w:r>
      <w:r w:rsidR="00A87C47">
        <w:rPr/>
        <w:t xml:space="preserve"> or eight schools.</w:t>
      </w:r>
      <w:r>
        <w:br/>
      </w:r>
      <w:r w:rsidR="00A87C47">
        <w:rPr/>
        <w:t>W</w:t>
      </w:r>
      <w:r w:rsidR="046C35BE">
        <w:rPr/>
        <w:t>e</w:t>
      </w:r>
      <w:r w:rsidR="00A87C47">
        <w:rPr/>
        <w:t xml:space="preserve"> sometimes did five services on a Sunday</w:t>
      </w:r>
      <w:r w:rsidR="0EE2840D">
        <w:rPr/>
        <w:t>, five d</w:t>
      </w:r>
      <w:r w:rsidR="00A87C47">
        <w:rPr/>
        <w:t>ifferent things</w:t>
      </w:r>
      <w:r w:rsidR="7FC954E7">
        <w:rPr/>
        <w:t>, n</w:t>
      </w:r>
      <w:r w:rsidR="00A87C47">
        <w:rPr/>
        <w:t xml:space="preserve">ot all services, but </w:t>
      </w:r>
      <w:r w:rsidR="00A87C47">
        <w:rPr/>
        <w:t>yeah</w:t>
      </w:r>
      <w:r w:rsidR="00A87C47">
        <w:rPr/>
        <w:t>, it was</w:t>
      </w:r>
      <w:r w:rsidR="016AD903">
        <w:rPr/>
        <w:t>, it</w:t>
      </w:r>
      <w:r w:rsidR="00A87C47">
        <w:rPr/>
        <w:t xml:space="preserve"> was busy. It was </w:t>
      </w:r>
      <w:r w:rsidR="00A87C47">
        <w:rPr/>
        <w:t>really busy</w:t>
      </w:r>
      <w:r w:rsidR="00A87C47">
        <w:rPr/>
        <w:t xml:space="preserve"> times</w:t>
      </w:r>
      <w:r w:rsidR="00A87C47">
        <w:rPr/>
        <w:t>.</w:t>
      </w:r>
      <w:r w:rsidR="00A87C47">
        <w:rPr/>
        <w:t xml:space="preserve"> </w:t>
      </w:r>
      <w:r w:rsidR="00A87C47">
        <w:rPr/>
        <w:t>It was great, but it was busy.</w:t>
      </w:r>
    </w:p>
    <w:p w:rsidR="00E05D59" w:rsidRDefault="00A87C47" w14:paraId="2BC377E4" w14:textId="77777777">
      <w:r>
        <w:rPr>
          <w:b/>
        </w:rPr>
        <w:t>[Interviewer]</w:t>
      </w:r>
      <w:r>
        <w:rPr>
          <w:b/>
        </w:rPr>
        <w:br/>
      </w:r>
      <w:r>
        <w:t>4:06</w:t>
      </w:r>
      <w:r>
        <w:br/>
      </w:r>
      <w:r>
        <w:t>So tell me about the demographics of the congregation then.</w:t>
      </w:r>
    </w:p>
    <w:p w:rsidR="00E05D59" w:rsidRDefault="00A87C47" w14:paraId="4A71C48F" w14:textId="54A5FA69">
      <w:r w:rsidRPr="68225055" w:rsidR="00A87C47">
        <w:rPr>
          <w:b w:val="1"/>
          <w:bCs w:val="1"/>
        </w:rPr>
        <w:t>[Participant]</w:t>
      </w:r>
      <w:r>
        <w:br/>
      </w:r>
      <w:r w:rsidR="00A87C47">
        <w:rPr/>
        <w:t>4:10</w:t>
      </w:r>
      <w:r>
        <w:br/>
      </w:r>
      <w:r w:rsidR="00A87C47">
        <w:rPr/>
        <w:t xml:space="preserve">So it was </w:t>
      </w:r>
      <w:r w:rsidR="00A87C47">
        <w:rPr/>
        <w:t>interesting</w:t>
      </w:r>
      <w:r w:rsidR="00A87C47">
        <w:rPr/>
        <w:t xml:space="preserve"> mix. There </w:t>
      </w:r>
      <w:r w:rsidR="00A87C47">
        <w:rPr/>
        <w:t>was</w:t>
      </w:r>
      <w:r w:rsidR="00A87C47">
        <w:rPr/>
        <w:t xml:space="preserve"> long term</w:t>
      </w:r>
      <w:r w:rsidR="04D9648A">
        <w:rPr/>
        <w:t xml:space="preserve"> </w:t>
      </w:r>
      <w:r w:rsidR="00A87C47">
        <w:rPr/>
        <w:t xml:space="preserve">Free </w:t>
      </w:r>
      <w:r w:rsidR="2DDC2197">
        <w:rPr/>
        <w:t>C</w:t>
      </w:r>
      <w:r w:rsidR="00A87C47">
        <w:rPr/>
        <w:t>hurch members</w:t>
      </w:r>
      <w:r w:rsidR="429D987A">
        <w:rPr/>
        <w:t xml:space="preserve"> a</w:t>
      </w:r>
      <w:r w:rsidR="00A87C47">
        <w:rPr/>
        <w:t xml:space="preserve">nd a minority </w:t>
      </w:r>
      <w:r w:rsidR="00A87C47">
        <w:rPr/>
        <w:t>of</w:t>
      </w:r>
      <w:r w:rsidR="00A87C47">
        <w:rPr/>
        <w:t xml:space="preserve"> </w:t>
      </w:r>
      <w:r w:rsidR="00A87C47">
        <w:rPr/>
        <w:t>pretty conservative</w:t>
      </w:r>
      <w:r w:rsidR="2753C564">
        <w:rPr/>
        <w:t xml:space="preserve"> </w:t>
      </w:r>
      <w:r w:rsidR="00A87C47">
        <w:rPr/>
        <w:t>Free church members</w:t>
      </w:r>
      <w:r w:rsidR="7364CCA9">
        <w:rPr/>
        <w:t xml:space="preserve"> w</w:t>
      </w:r>
      <w:r w:rsidR="00A87C47">
        <w:rPr/>
        <w:t>ho</w:t>
      </w:r>
      <w:r w:rsidR="31C4F664">
        <w:rPr/>
        <w:t xml:space="preserve"> s</w:t>
      </w:r>
      <w:r w:rsidR="00A87C47">
        <w:rPr/>
        <w:t>tayed with it because of the blessing and stayed with it because of the conversions</w:t>
      </w:r>
      <w:r w:rsidR="2E003CA6">
        <w:rPr/>
        <w:t xml:space="preserve"> b</w:t>
      </w:r>
      <w:r w:rsidR="00A87C47">
        <w:rPr/>
        <w:t>ut we</w:t>
      </w:r>
      <w:r w:rsidR="7F9996F2">
        <w:rPr/>
        <w:t>re</w:t>
      </w:r>
      <w:r w:rsidR="00A87C47">
        <w:rPr/>
        <w:t xml:space="preserve"> not up for change. Change was difficult so</w:t>
      </w:r>
      <w:r w:rsidR="67D4EEA1">
        <w:rPr/>
        <w:t xml:space="preserve"> t</w:t>
      </w:r>
      <w:r w:rsidR="00A87C47">
        <w:rPr/>
        <w:t>hat was one section. There was another section of others who are much more</w:t>
      </w:r>
      <w:r w:rsidR="5138FD07">
        <w:rPr/>
        <w:t xml:space="preserve"> f</w:t>
      </w:r>
      <w:r w:rsidR="00A87C47">
        <w:rPr/>
        <w:t xml:space="preserve">lexible, I guess in terms of evangelism and what was happening and the need to </w:t>
      </w:r>
      <w:r w:rsidR="00A87C47">
        <w:rPr/>
        <w:t>modernise</w:t>
      </w:r>
      <w:r w:rsidR="00A87C47">
        <w:rPr/>
        <w:t xml:space="preserve"> some of</w:t>
      </w:r>
      <w:r w:rsidR="2D0B6925">
        <w:rPr/>
        <w:t>,</w:t>
      </w:r>
      <w:r w:rsidR="00A87C47">
        <w:rPr/>
        <w:t xml:space="preserve"> or change some of the things we were doing and then there was incomers both in the </w:t>
      </w:r>
      <w:r w:rsidR="4FFA8B41">
        <w:rPr/>
        <w:t>c</w:t>
      </w:r>
      <w:r w:rsidR="00A87C47">
        <w:rPr/>
        <w:t>ommunity and into the church</w:t>
      </w:r>
      <w:r w:rsidR="02FC6EF6">
        <w:rPr/>
        <w:t xml:space="preserve"> who</w:t>
      </w:r>
      <w:r w:rsidR="00A87C47">
        <w:rPr/>
        <w:t xml:space="preserve"> became Christians</w:t>
      </w:r>
      <w:r w:rsidR="3664BF5E">
        <w:rPr/>
        <w:t xml:space="preserve">. </w:t>
      </w:r>
      <w:r w:rsidR="00A87C47">
        <w:rPr/>
        <w:t>So it was</w:t>
      </w:r>
      <w:r w:rsidR="7CEC3078">
        <w:rPr/>
        <w:t>,</w:t>
      </w:r>
      <w:r w:rsidR="00A87C47">
        <w:rPr/>
        <w:t xml:space="preserve"> there was </w:t>
      </w:r>
      <w:r w:rsidR="00A87C47">
        <w:rPr/>
        <w:t>a quite</w:t>
      </w:r>
      <w:r w:rsidR="00A87C47">
        <w:rPr/>
        <w:t xml:space="preserve"> a lot </w:t>
      </w:r>
      <w:r w:rsidR="00A87C47">
        <w:rPr/>
        <w:t>we'd</w:t>
      </w:r>
      <w:r w:rsidR="00A87C47">
        <w:rPr/>
        <w:t xml:space="preserve"> </w:t>
      </w:r>
      <w:r w:rsidR="00A87C47">
        <w:rPr/>
        <w:t>probably about</w:t>
      </w:r>
      <w:r w:rsidR="00A87C47">
        <w:rPr/>
        <w:t xml:space="preserve"> youth fellowship at that time where young people, people about 25</w:t>
      </w:r>
      <w:r w:rsidR="79EC8E48">
        <w:rPr/>
        <w:t>-</w:t>
      </w:r>
      <w:r w:rsidR="00A87C47">
        <w:rPr/>
        <w:t xml:space="preserve">30 and </w:t>
      </w:r>
      <w:r w:rsidR="00A87C47">
        <w:rPr/>
        <w:t>maybe 60-70</w:t>
      </w:r>
      <w:r w:rsidR="00A87C47">
        <w:rPr/>
        <w:t xml:space="preserve"> in the Sunday school. It was a good </w:t>
      </w:r>
      <w:r w:rsidR="00A87C47">
        <w:rPr/>
        <w:t>go</w:t>
      </w:r>
      <w:r w:rsidR="473E3221">
        <w:rPr/>
        <w:t>ing</w:t>
      </w:r>
      <w:r w:rsidR="00A87C47">
        <w:rPr/>
        <w:t xml:space="preserve"> church.</w:t>
      </w:r>
      <w:r w:rsidR="13EA978A">
        <w:rPr/>
        <w:t xml:space="preserve"> You </w:t>
      </w:r>
      <w:r w:rsidR="13EA978A">
        <w:rPr/>
        <w:t>w</w:t>
      </w:r>
      <w:r w:rsidR="00A87C47">
        <w:rPr/>
        <w:t>ould</w:t>
      </w:r>
      <w:r w:rsidR="00A87C47">
        <w:rPr/>
        <w:t xml:space="preserve"> get 100 and 120 going to the annual congregational outing on double </w:t>
      </w:r>
      <w:r w:rsidR="04C4958D">
        <w:rPr/>
        <w:t>d</w:t>
      </w:r>
      <w:r w:rsidR="00A87C47">
        <w:rPr/>
        <w:t>ecker buses that float in every health and safety</w:t>
      </w:r>
      <w:r w:rsidR="27220DD9">
        <w:rPr/>
        <w:t xml:space="preserve"> r</w:t>
      </w:r>
      <w:r w:rsidR="00A87C47">
        <w:rPr/>
        <w:t xml:space="preserve">ule that ever existed. We were </w:t>
      </w:r>
      <w:r w:rsidR="00A87C47">
        <w:rPr/>
        <w:t>just glad</w:t>
      </w:r>
      <w:r w:rsidR="00A87C47">
        <w:rPr/>
        <w:t xml:space="preserve"> no one </w:t>
      </w:r>
      <w:r w:rsidR="00A87C47">
        <w:rPr/>
        <w:t>ever we</w:t>
      </w:r>
      <w:r w:rsidR="00A87C47">
        <w:rPr/>
        <w:t xml:space="preserve"> </w:t>
      </w:r>
      <w:r w:rsidR="00A87C47">
        <w:rPr/>
        <w:t>lost lose</w:t>
      </w:r>
      <w:r w:rsidR="00A87C47">
        <w:rPr/>
        <w:t xml:space="preserve"> anyone but </w:t>
      </w:r>
      <w:r w:rsidR="00A87C47">
        <w:rPr/>
        <w:t>yeah</w:t>
      </w:r>
      <w:r w:rsidR="00A87C47">
        <w:rPr/>
        <w:t xml:space="preserve">. </w:t>
      </w:r>
      <w:r w:rsidR="00A87C47">
        <w:rPr/>
        <w:t>So</w:t>
      </w:r>
      <w:r w:rsidR="00A87C47">
        <w:rPr/>
        <w:t xml:space="preserve"> it was an interesting demographic. It was a very, very mixed, very mixed demographic, both spiritually and culturally.</w:t>
      </w:r>
      <w:proofErr w:type="gramStart"/>
      <w:proofErr w:type="gramEnd"/>
    </w:p>
    <w:p w:rsidR="00E05D59" w:rsidRDefault="00A87C47" w14:paraId="098E903F" w14:textId="53437A32">
      <w:r w:rsidRPr="68225055" w:rsidR="00A87C47">
        <w:rPr>
          <w:b w:val="1"/>
          <w:bCs w:val="1"/>
        </w:rPr>
        <w:t>[Interviewer]</w:t>
      </w:r>
      <w:r>
        <w:br/>
      </w:r>
      <w:r w:rsidR="00A87C47">
        <w:rPr/>
        <w:t>5:49</w:t>
      </w:r>
      <w:r>
        <w:br/>
      </w:r>
      <w:r w:rsidR="00A87C47">
        <w:rPr/>
        <w:t xml:space="preserve">How many members, </w:t>
      </w:r>
      <w:r w:rsidR="00A87C47">
        <w:rPr/>
        <w:t>and like</w:t>
      </w:r>
      <w:r w:rsidR="00A87C47">
        <w:rPr/>
        <w:t xml:space="preserve"> how many a</w:t>
      </w:r>
      <w:r w:rsidR="5F4EC330">
        <w:rPr/>
        <w:t>dherants</w:t>
      </w:r>
      <w:r w:rsidR="00A87C47">
        <w:rPr/>
        <w:t xml:space="preserve"> do you reckon?</w:t>
      </w:r>
    </w:p>
    <w:p w:rsidR="00E05D59" w:rsidRDefault="00A87C47" w14:paraId="5A8AFDE6" w14:textId="6F5E76EE">
      <w:r w:rsidRPr="68225055" w:rsidR="00A87C47">
        <w:rPr>
          <w:b w:val="1"/>
          <w:bCs w:val="1"/>
        </w:rPr>
        <w:t>[Participant]</w:t>
      </w:r>
      <w:r>
        <w:br/>
      </w:r>
      <w:r w:rsidR="00A87C47">
        <w:rPr/>
        <w:t>5:53</w:t>
      </w:r>
      <w:r>
        <w:br/>
      </w:r>
      <w:r w:rsidR="00A87C47">
        <w:rPr/>
        <w:t xml:space="preserve">Probably </w:t>
      </w:r>
      <w:r w:rsidR="0950BC40">
        <w:rPr/>
        <w:t xml:space="preserve">at </w:t>
      </w:r>
      <w:r w:rsidR="0950BC40">
        <w:rPr/>
        <w:t>it's</w:t>
      </w:r>
      <w:r w:rsidR="0950BC40">
        <w:rPr/>
        <w:t xml:space="preserve"> peak</w:t>
      </w:r>
      <w:r w:rsidR="00A87C47">
        <w:rPr/>
        <w:t xml:space="preserve"> would have been about 150 </w:t>
      </w:r>
      <w:r w:rsidR="00A87C47">
        <w:rPr/>
        <w:t>members</w:t>
      </w:r>
      <w:r w:rsidR="00A87C47">
        <w:rPr/>
        <w:t xml:space="preserve"> </w:t>
      </w:r>
      <w:r w:rsidR="00A87C47">
        <w:rPr/>
        <w:t>maybe</w:t>
      </w:r>
      <w:r w:rsidR="4E56739F">
        <w:rPr/>
        <w:t xml:space="preserve"> </w:t>
      </w:r>
      <w:r w:rsidR="00A87C47">
        <w:rPr/>
        <w:t>200</w:t>
      </w:r>
      <w:r w:rsidR="00A87C47">
        <w:rPr/>
        <w:t xml:space="preserve"> </w:t>
      </w:r>
      <w:r w:rsidR="24F2C953">
        <w:rPr/>
        <w:t>adherants</w:t>
      </w:r>
      <w:r w:rsidR="00A87C47">
        <w:rPr/>
        <w:t xml:space="preserve"> not all who would come regularly, but there was </w:t>
      </w:r>
      <w:r w:rsidR="00A87C47">
        <w:rPr/>
        <w:t>probably about</w:t>
      </w:r>
      <w:r w:rsidR="47CB0D6C">
        <w:rPr/>
        <w:t xml:space="preserve">, at </w:t>
      </w:r>
      <w:r w:rsidR="47CB0D6C">
        <w:rPr/>
        <w:t>it’s</w:t>
      </w:r>
      <w:r w:rsidR="47CB0D6C">
        <w:rPr/>
        <w:t xml:space="preserve"> peak 250-300</w:t>
      </w:r>
      <w:r w:rsidR="00A87C47">
        <w:rPr/>
        <w:t xml:space="preserve"> people coming to church, I think</w:t>
      </w:r>
      <w:r w:rsidR="276F47F0">
        <w:rPr/>
        <w:t xml:space="preserve">. </w:t>
      </w:r>
      <w:r w:rsidR="00A87C47">
        <w:rPr/>
        <w:t>So it was</w:t>
      </w:r>
      <w:r w:rsidR="3675BD71">
        <w:rPr/>
        <w:t>, it</w:t>
      </w:r>
      <w:r w:rsidR="00A87C47">
        <w:rPr/>
        <w:t xml:space="preserve"> was </w:t>
      </w:r>
      <w:r w:rsidR="00A87C47">
        <w:rPr/>
        <w:t>a big</w:t>
      </w:r>
      <w:r w:rsidR="00A87C47">
        <w:rPr/>
        <w:t xml:space="preserve"> it was really, it was really growing a lot at that time, </w:t>
      </w:r>
      <w:r w:rsidR="00A87C47">
        <w:rPr/>
        <w:t>yeah</w:t>
      </w:r>
      <w:r w:rsidR="00A87C47">
        <w:rPr/>
        <w:t>.</w:t>
      </w:r>
      <w:proofErr w:type="gramStart"/>
      <w:proofErr w:type="gramEnd"/>
    </w:p>
    <w:p w:rsidR="00E05D59" w:rsidRDefault="00A87C47" w14:paraId="213B506D" w14:textId="030A0EDE">
      <w:r w:rsidRPr="68225055" w:rsidR="00A87C47">
        <w:rPr>
          <w:b w:val="1"/>
          <w:bCs w:val="1"/>
        </w:rPr>
        <w:t>[Interviewer]</w:t>
      </w:r>
      <w:r>
        <w:br/>
      </w:r>
      <w:r w:rsidR="00A87C47">
        <w:rPr/>
        <w:t>6:12</w:t>
      </w:r>
      <w:r>
        <w:br/>
      </w:r>
      <w:r w:rsidR="47C6CC5F">
        <w:rPr/>
        <w:t>S</w:t>
      </w:r>
      <w:r w:rsidR="00A87C47">
        <w:rPr/>
        <w:t xml:space="preserve">o what were the biggest joys and privileges of serving in a rural context? And if you can think of any </w:t>
      </w:r>
      <w:r w:rsidR="00A87C47">
        <w:rPr/>
        <w:t>p</w:t>
      </w:r>
      <w:r w:rsidR="00A87C47">
        <w:rPr/>
        <w:t>articular stories</w:t>
      </w:r>
      <w:r w:rsidR="00A87C47">
        <w:rPr/>
        <w:t xml:space="preserve"> </w:t>
      </w:r>
      <w:r w:rsidR="00A87C47">
        <w:rPr/>
        <w:t>that can have e</w:t>
      </w:r>
      <w:r w:rsidR="00A87C47">
        <w:rPr/>
        <w:t xml:space="preserve">ncapsulate </w:t>
      </w:r>
      <w:r w:rsidR="00A87C47">
        <w:rPr/>
        <w:t>that, you can throw them in as well.</w:t>
      </w:r>
    </w:p>
    <w:p w:rsidR="00E05D59" w:rsidRDefault="00A87C47" w14:paraId="56AA9307" w14:textId="330D5CE9">
      <w:r w:rsidRPr="68225055" w:rsidR="00A87C47">
        <w:rPr>
          <w:b w:val="1"/>
          <w:bCs w:val="1"/>
        </w:rPr>
        <w:t>[Participant]</w:t>
      </w:r>
      <w:r>
        <w:br/>
      </w:r>
      <w:r w:rsidR="00A87C47">
        <w:rPr/>
        <w:t>6:32</w:t>
      </w:r>
      <w:r>
        <w:br/>
      </w:r>
      <w:bookmarkStart w:name="_Hlk202702917" w:id="0"/>
      <w:r w:rsidR="00A87C47">
        <w:rPr/>
        <w:t>I think the sense of community was obviously what attracted us.</w:t>
      </w:r>
      <w:r w:rsidR="00AC2899">
        <w:rPr/>
        <w:t xml:space="preserve"> </w:t>
      </w:r>
      <w:r w:rsidR="00A87C47">
        <w:rPr/>
        <w:t xml:space="preserve">Having been brought up in a city </w:t>
      </w:r>
      <w:r w:rsidR="00A87C47">
        <w:rPr/>
        <w:t>centre</w:t>
      </w:r>
      <w:r w:rsidR="00A87C47">
        <w:rPr/>
        <w:t xml:space="preserve"> gathered congregation </w:t>
      </w:r>
      <w:r w:rsidR="00A87C47">
        <w:rPr/>
        <w:t>mainly of</w:t>
      </w:r>
      <w:r w:rsidR="00A87C47">
        <w:rPr/>
        <w:t xml:space="preserve"> highland expats, the Highland diaspora in the city </w:t>
      </w:r>
      <w:r w:rsidR="00A87C47">
        <w:rPr/>
        <w:t>centre</w:t>
      </w:r>
      <w:r w:rsidR="00A87C47">
        <w:rPr/>
        <w:t xml:space="preserve"> in [City].</w:t>
      </w:r>
      <w:r w:rsidR="00AC2899">
        <w:rPr/>
        <w:t xml:space="preserve"> </w:t>
      </w:r>
      <w:r w:rsidR="00A87C47">
        <w:rPr/>
        <w:t>I always was keen to be involved in Community ministry, so the sense of community, the fact that you could go down the street</w:t>
      </w:r>
      <w:r w:rsidR="00AC2899">
        <w:rPr/>
        <w:t xml:space="preserve"> a</w:t>
      </w:r>
      <w:r w:rsidR="00A87C47">
        <w:rPr/>
        <w:t>nd meet people from the church every morning, you know, down the High Street.</w:t>
      </w:r>
      <w:r w:rsidR="00AC2899">
        <w:rPr/>
        <w:t xml:space="preserve"> </w:t>
      </w:r>
      <w:r w:rsidR="2E3BFB48">
        <w:rPr/>
        <w:t>Took ages</w:t>
      </w:r>
      <w:r w:rsidR="00A87C47">
        <w:rPr/>
        <w:t xml:space="preserve"> to do the shopping because of that, </w:t>
      </w:r>
      <w:r w:rsidR="00A87C47">
        <w:rPr/>
        <w:t>and also</w:t>
      </w:r>
      <w:r w:rsidR="00A87C47">
        <w:rPr/>
        <w:t xml:space="preserve"> sometimes it was quite </w:t>
      </w:r>
      <w:r w:rsidR="00A87C47">
        <w:rPr/>
        <w:t>funny</w:t>
      </w:r>
      <w:r w:rsidR="00A87C47">
        <w:rPr/>
        <w:t xml:space="preserve"> because people, if they were struggling at church or </w:t>
      </w:r>
      <w:r w:rsidR="00A87C47">
        <w:rPr/>
        <w:t>hadn't</w:t>
      </w:r>
      <w:r w:rsidR="00A87C47">
        <w:rPr/>
        <w:t xml:space="preserve"> been for a few weeks</w:t>
      </w:r>
      <w:r w:rsidR="00A87C47">
        <w:rPr/>
        <w:t>, they</w:t>
      </w:r>
      <w:r w:rsidR="00A87C47">
        <w:rPr/>
        <w:t xml:space="preserve"> would avoid you and cross the street. </w:t>
      </w:r>
      <w:r w:rsidR="00A87C47">
        <w:rPr/>
        <w:t>So</w:t>
      </w:r>
      <w:r w:rsidR="00A87C47">
        <w:rPr/>
        <w:t xml:space="preserve"> you had all that kind of interesting demographic, interesting sort </w:t>
      </w:r>
      <w:r w:rsidR="00A87C47">
        <w:rPr/>
        <w:t>of</w:t>
      </w:r>
      <w:r w:rsidR="5E7423B9">
        <w:rPr/>
        <w:t xml:space="preserve">, </w:t>
      </w:r>
      <w:r w:rsidR="5E7423B9">
        <w:rPr/>
        <w:t>yeah</w:t>
      </w:r>
      <w:r w:rsidR="5E7423B9">
        <w:rPr/>
        <w:t>, e</w:t>
      </w:r>
      <w:r w:rsidR="00A87C47">
        <w:rPr/>
        <w:t>vents that happened like that.</w:t>
      </w:r>
      <w:r w:rsidR="004542DD">
        <w:rPr/>
        <w:t xml:space="preserve"> </w:t>
      </w:r>
      <w:r w:rsidR="00A87C47">
        <w:rPr/>
        <w:t>You also, I mean, this is exclusively rural but</w:t>
      </w:r>
      <w:r w:rsidR="29869E9D">
        <w:rPr/>
        <w:t xml:space="preserve"> b</w:t>
      </w:r>
      <w:r w:rsidR="00A87C47">
        <w:rPr/>
        <w:t>ecause we</w:t>
      </w:r>
      <w:r w:rsidR="19E95EF7">
        <w:rPr/>
        <w:t xml:space="preserve"> had</w:t>
      </w:r>
      <w:r w:rsidR="00A87C47">
        <w:rPr/>
        <w:t xml:space="preserve"> good relationship</w:t>
      </w:r>
      <w:r w:rsidR="26355DAA">
        <w:rPr/>
        <w:t>s</w:t>
      </w:r>
      <w:r w:rsidR="00A87C47">
        <w:rPr/>
        <w:t xml:space="preserve"> with the schools, we got into all the schools, so there was probably</w:t>
      </w:r>
      <w:r w:rsidR="5A74C801">
        <w:rPr/>
        <w:t xml:space="preserve"> f</w:t>
      </w:r>
      <w:r w:rsidR="00A87C47">
        <w:rPr/>
        <w:t>ive primary schools at least, maybe six</w:t>
      </w:r>
      <w:r w:rsidR="0C6AA3C2">
        <w:rPr/>
        <w:t>,</w:t>
      </w:r>
      <w:r w:rsidR="00A87C47">
        <w:rPr/>
        <w:t xml:space="preserve"> and two high schools, and we had access to all of them, so that was quite a big ministry as well</w:t>
      </w:r>
      <w:r w:rsidR="3AF2D8DF">
        <w:rPr/>
        <w:t xml:space="preserve"> a</w:t>
      </w:r>
      <w:r w:rsidR="00A87C47">
        <w:rPr/>
        <w:t>t the time</w:t>
      </w:r>
      <w:r w:rsidR="5FD46C77">
        <w:rPr/>
        <w:t>.</w:t>
      </w:r>
      <w:r w:rsidR="00A87C47">
        <w:rPr/>
        <w:t xml:space="preserve"> I </w:t>
      </w:r>
      <w:r w:rsidR="00A87C47">
        <w:rPr/>
        <w:t xml:space="preserve">don't think that is the </w:t>
      </w:r>
      <w:r w:rsidR="00A87C47">
        <w:rPr/>
        <w:t>same</w:t>
      </w:r>
      <w:r w:rsidR="00A87C47">
        <w:rPr/>
        <w:t xml:space="preserve"> any</w:t>
      </w:r>
      <w:r w:rsidR="23D34482">
        <w:rPr/>
        <w:t>where</w:t>
      </w:r>
      <w:r w:rsidR="00A87C47">
        <w:rPr/>
        <w:t xml:space="preserve"> now</w:t>
      </w:r>
      <w:r w:rsidR="2F77CA86">
        <w:rPr/>
        <w:t xml:space="preserve"> b</w:t>
      </w:r>
      <w:r w:rsidR="00A87C47">
        <w:rPr/>
        <w:t>ut I mean, we had free access</w:t>
      </w:r>
      <w:r w:rsidR="14C153CB">
        <w:rPr/>
        <w:t xml:space="preserve"> w</w:t>
      </w:r>
      <w:r w:rsidR="00A87C47">
        <w:rPr/>
        <w:t>e went into the assembly every week and we could just s</w:t>
      </w:r>
      <w:r w:rsidR="7B3DB1B7">
        <w:rPr/>
        <w:t>ay</w:t>
      </w:r>
      <w:r w:rsidR="00A87C47">
        <w:rPr/>
        <w:t xml:space="preserve"> what we wanted</w:t>
      </w:r>
      <w:r w:rsidR="3F1EB15E">
        <w:rPr/>
        <w:t>, a</w:t>
      </w:r>
      <w:r w:rsidR="00A87C47">
        <w:rPr/>
        <w:t xml:space="preserve">nd </w:t>
      </w:r>
      <w:r w:rsidR="00A87C47">
        <w:rPr/>
        <w:t>so</w:t>
      </w:r>
      <w:r w:rsidR="00A87C47">
        <w:rPr/>
        <w:t xml:space="preserve"> there was that good connection</w:t>
      </w:r>
      <w:r w:rsidR="5696873F">
        <w:rPr/>
        <w:t xml:space="preserve"> and</w:t>
      </w:r>
      <w:r w:rsidR="00A87C47">
        <w:rPr/>
        <w:t xml:space="preserve"> </w:t>
      </w:r>
      <w:r w:rsidR="10988741">
        <w:rPr/>
        <w:t>[redacted  location]</w:t>
      </w:r>
      <w:r w:rsidR="00A87C47">
        <w:rPr/>
        <w:t xml:space="preserve"> </w:t>
      </w:r>
      <w:r w:rsidR="00A87C47">
        <w:rPr/>
        <w:t>situation it was because it was well known</w:t>
      </w:r>
      <w:r w:rsidR="70DA4A53">
        <w:rPr/>
        <w:t>,</w:t>
      </w:r>
      <w:r w:rsidR="00A87C47">
        <w:rPr/>
        <w:t xml:space="preserve"> because </w:t>
      </w:r>
      <w:r w:rsidR="126C0DA8">
        <w:rPr/>
        <w:t>[redacted person]</w:t>
      </w:r>
      <w:r w:rsidR="00A87C47">
        <w:rPr/>
        <w:t xml:space="preserve"> was well known and the church was well known</w:t>
      </w:r>
      <w:r w:rsidR="710E7860">
        <w:rPr/>
        <w:t>, it</w:t>
      </w:r>
      <w:r w:rsidR="00A87C47">
        <w:rPr/>
        <w:t xml:space="preserve"> was very visually </w:t>
      </w:r>
      <w:r w:rsidR="00A87C47">
        <w:rPr/>
        <w:t>well known</w:t>
      </w:r>
      <w:r w:rsidR="7123662B">
        <w:rPr/>
        <w:t>,</w:t>
      </w:r>
      <w:r w:rsidR="00A87C47">
        <w:rPr/>
        <w:t xml:space="preserve"> it was right on the A9</w:t>
      </w:r>
      <w:r w:rsidR="5DE4F247">
        <w:rPr/>
        <w:t>, a</w:t>
      </w:r>
      <w:r w:rsidR="00A87C47">
        <w:rPr/>
        <w:t xml:space="preserve">nd there's a </w:t>
      </w:r>
      <w:r w:rsidR="00A87C47">
        <w:rPr/>
        <w:t>well known</w:t>
      </w:r>
      <w:r w:rsidR="00A87C47">
        <w:rPr/>
        <w:t xml:space="preserve"> building and obviously </w:t>
      </w:r>
      <w:r w:rsidR="435A1AB5">
        <w:rPr/>
        <w:t>[redacted informatio</w:t>
      </w:r>
      <w:r w:rsidR="00A87C47">
        <w:rPr/>
        <w:t>n</w:t>
      </w:r>
      <w:r w:rsidR="435A1AB5">
        <w:rPr/>
        <w:t>] i</w:t>
      </w:r>
      <w:r w:rsidR="00A87C47">
        <w:rPr/>
        <w:t xml:space="preserve">t became </w:t>
      </w:r>
      <w:r w:rsidR="00A87C47">
        <w:rPr/>
        <w:t>the</w:t>
      </w:r>
      <w:r w:rsidR="00A87C47">
        <w:rPr/>
        <w:t xml:space="preserve"> kind of parish church, in a sense. It was a church </w:t>
      </w:r>
      <w:r w:rsidR="00A87C47">
        <w:rPr/>
        <w:t>that</w:t>
      </w:r>
      <w:r w:rsidR="022D03BC">
        <w:rPr/>
        <w:t>,</w:t>
      </w:r>
      <w:r w:rsidR="00A87C47">
        <w:rPr/>
        <w:t xml:space="preserve"> so</w:t>
      </w:r>
      <w:r w:rsidR="2B31460E">
        <w:rPr/>
        <w:t xml:space="preserve"> </w:t>
      </w:r>
      <w:r w:rsidR="00A87C47">
        <w:rPr/>
        <w:t xml:space="preserve">we had a lot of </w:t>
      </w:r>
      <w:r w:rsidR="00A87C47">
        <w:rPr/>
        <w:t>parish</w:t>
      </w:r>
      <w:r w:rsidR="00A87C47">
        <w:rPr/>
        <w:t xml:space="preserve">, as it were, </w:t>
      </w:r>
      <w:r w:rsidR="00A87C47">
        <w:rPr/>
        <w:t>funerals</w:t>
      </w:r>
      <w:r w:rsidR="00A87C47">
        <w:rPr/>
        <w:t xml:space="preserve"> </w:t>
      </w:r>
      <w:r w:rsidR="00A87C47">
        <w:rPr/>
        <w:t>and</w:t>
      </w:r>
      <w:r w:rsidR="00A87C47">
        <w:rPr/>
        <w:t xml:space="preserve"> weddings. A lot of people in the communit</w:t>
      </w:r>
      <w:r w:rsidR="00C03652">
        <w:rPr/>
        <w:t>y w</w:t>
      </w:r>
      <w:r w:rsidR="00A87C47">
        <w:rPr/>
        <w:t>ould come to us for weddings and funerals. So, you know</w:t>
      </w:r>
      <w:r w:rsidR="00A87C47">
        <w:rPr/>
        <w:t>, we</w:t>
      </w:r>
      <w:r w:rsidR="00A87C47">
        <w:rPr/>
        <w:t xml:space="preserve"> </w:t>
      </w:r>
      <w:r w:rsidR="00A87C47">
        <w:rPr/>
        <w:t>met all kinds of people that</w:t>
      </w:r>
      <w:r w:rsidR="6B3EB719">
        <w:rPr/>
        <w:t xml:space="preserve"> way.  </w:t>
      </w:r>
      <w:r w:rsidR="00A87C47">
        <w:rPr/>
        <w:t xml:space="preserve"> </w:t>
      </w:r>
      <w:r w:rsidR="072B14C2">
        <w:rPr/>
        <w:t>We</w:t>
      </w:r>
      <w:r w:rsidR="622C9DE3">
        <w:rPr/>
        <w:t xml:space="preserve"> </w:t>
      </w:r>
      <w:r w:rsidR="622C9DE3">
        <w:rPr/>
        <w:t>q</w:t>
      </w:r>
      <w:r w:rsidR="00A87C47">
        <w:rPr/>
        <w:t>uite often did</w:t>
      </w:r>
      <w:r w:rsidR="0DD40591">
        <w:rPr/>
        <w:t>,</w:t>
      </w:r>
      <w:r w:rsidR="00A87C47">
        <w:rPr/>
        <w:t xml:space="preserve"> well </w:t>
      </w:r>
      <w:r w:rsidR="00A87C47">
        <w:rPr/>
        <w:t>not quite often</w:t>
      </w:r>
      <w:r w:rsidR="00A87C47">
        <w:rPr/>
        <w:t>, but we did</w:t>
      </w:r>
      <w:r w:rsidR="712EA9EC">
        <w:rPr/>
        <w:t>,</w:t>
      </w:r>
      <w:r w:rsidR="00A87C47">
        <w:rPr/>
        <w:t xml:space="preserve"> I did weddings and funerals for the travelling people who lived around </w:t>
      </w:r>
      <w:r w:rsidR="7688F287">
        <w:rPr/>
        <w:t>[redacted locations]</w:t>
      </w:r>
      <w:r w:rsidR="00A87C47">
        <w:rPr/>
        <w:t xml:space="preserve"> and so quite good relationships with them.</w:t>
      </w:r>
      <w:r w:rsidR="00C03652">
        <w:rPr/>
        <w:t xml:space="preserve"> </w:t>
      </w:r>
    </w:p>
    <w:bookmarkEnd w:id="0"/>
    <w:p w:rsidR="00E05D59" w:rsidRDefault="00A87C47" w14:paraId="2A07D483" w14:textId="77777777">
      <w:r>
        <w:rPr>
          <w:b/>
        </w:rPr>
        <w:t>[Interviewer]</w:t>
      </w:r>
      <w:r>
        <w:rPr>
          <w:b/>
        </w:rPr>
        <w:br/>
      </w:r>
      <w:r>
        <w:t>9:30</w:t>
      </w:r>
      <w:r>
        <w:br/>
      </w:r>
      <w:r>
        <w:t>What about challenges? What were the biggest challenges of serving in that context?</w:t>
      </w:r>
    </w:p>
    <w:p w:rsidR="00E05D59" w:rsidP="68225055" w:rsidRDefault="00A87C47" w14:paraId="097070E5" w14:textId="574FEBDE">
      <w:pPr>
        <w:pStyle w:val="Normal"/>
        <w:suppressLineNumbers w:val="0"/>
        <w:bidi w:val="0"/>
        <w:spacing w:before="0" w:beforeAutospacing="off" w:after="200" w:afterAutospacing="off" w:line="276" w:lineRule="auto"/>
        <w:ind w:left="0" w:right="0"/>
        <w:jc w:val="left"/>
      </w:pPr>
      <w:r w:rsidRPr="0426F424" w:rsidR="00A87C47">
        <w:rPr>
          <w:b w:val="1"/>
          <w:bCs w:val="1"/>
        </w:rPr>
        <w:t>[Participant]</w:t>
      </w:r>
      <w:r>
        <w:br/>
      </w:r>
      <w:r w:rsidR="00A87C47">
        <w:rPr/>
        <w:t>9:36</w:t>
      </w:r>
      <w:r>
        <w:br/>
      </w:r>
      <w:r w:rsidR="00A87C47">
        <w:rPr/>
        <w:t>In that context, I think</w:t>
      </w:r>
      <w:r w:rsidR="1F8BD250">
        <w:rPr/>
        <w:t>,</w:t>
      </w:r>
      <w:r w:rsidR="002A4C5E">
        <w:rPr/>
        <w:t xml:space="preserve"> a</w:t>
      </w:r>
      <w:r w:rsidR="00A87C47">
        <w:rPr/>
        <w:t>nd this can be true, I guess in urban situations as well, but less so</w:t>
      </w:r>
      <w:r w:rsidR="002A4C5E">
        <w:rPr/>
        <w:t xml:space="preserve">, </w:t>
      </w:r>
      <w:r w:rsidR="002A4C5E">
        <w:rPr/>
        <w:t>i</w:t>
      </w:r>
      <w:r w:rsidR="00A87C47">
        <w:rPr/>
        <w:t>t's  generally</w:t>
      </w:r>
      <w:r w:rsidR="00A87C47">
        <w:rPr/>
        <w:t xml:space="preserve"> not transient congregation, so you'll have generations of people who have </w:t>
      </w:r>
      <w:r w:rsidR="00A87C47">
        <w:rPr/>
        <w:t>been connected with</w:t>
      </w:r>
      <w:r w:rsidR="00A87C47">
        <w:rPr/>
        <w:t xml:space="preserve"> the congregation and so change</w:t>
      </w:r>
      <w:r w:rsidR="6DCCFC2F">
        <w:rPr/>
        <w:t>,</w:t>
      </w:r>
      <w:r w:rsidR="002A4C5E">
        <w:rPr/>
        <w:t xml:space="preserve"> a</w:t>
      </w:r>
      <w:r w:rsidR="00A87C47">
        <w:rPr/>
        <w:t xml:space="preserve">nd for one of </w:t>
      </w:r>
      <w:r w:rsidR="00A87C47">
        <w:rPr/>
        <w:t>a better word</w:t>
      </w:r>
      <w:r w:rsidR="00A87C47">
        <w:rPr/>
        <w:t>, modernization would have</w:t>
      </w:r>
      <w:r w:rsidR="7992A571">
        <w:rPr/>
        <w:t>,</w:t>
      </w:r>
      <w:r w:rsidR="00A87C47">
        <w:rPr/>
        <w:t xml:space="preserve"> was a challenge to some people</w:t>
      </w:r>
      <w:r w:rsidR="0D15C859">
        <w:rPr/>
        <w:t>, a theological challenge</w:t>
      </w:r>
      <w:r w:rsidR="00A87C47">
        <w:rPr/>
        <w:t>.</w:t>
      </w:r>
      <w:r w:rsidR="002A4C5E">
        <w:rPr/>
        <w:t xml:space="preserve"> </w:t>
      </w:r>
      <w:r w:rsidR="00A87C47">
        <w:rPr/>
        <w:t>So</w:t>
      </w:r>
      <w:r w:rsidR="00A87C47">
        <w:rPr/>
        <w:t xml:space="preserve"> we had one group in [Town], for example, when</w:t>
      </w:r>
      <w:r w:rsidR="00A87C47">
        <w:rPr/>
        <w:t xml:space="preserve"> </w:t>
      </w:r>
      <w:r w:rsidR="00AF3C5E">
        <w:rPr/>
        <w:t>[Person]</w:t>
      </w:r>
      <w:r w:rsidR="00AF3C5E">
        <w:rPr/>
        <w:t xml:space="preserve"> </w:t>
      </w:r>
      <w:r w:rsidR="41D5943C">
        <w:rPr/>
        <w:t xml:space="preserve">finished, [Person] </w:t>
      </w:r>
      <w:r w:rsidR="00A87C47">
        <w:rPr/>
        <w:t xml:space="preserve">was </w:t>
      </w:r>
      <w:r w:rsidR="00A87C47">
        <w:rPr/>
        <w:t>actually a</w:t>
      </w:r>
      <w:r w:rsidR="00A87C47">
        <w:rPr/>
        <w:t xml:space="preserve"> </w:t>
      </w:r>
      <w:r w:rsidR="00A87C47">
        <w:rPr/>
        <w:t>really interesting</w:t>
      </w:r>
      <w:r w:rsidR="00A87C47">
        <w:rPr/>
        <w:t xml:space="preserve"> mixture. He was, he was </w:t>
      </w:r>
      <w:r w:rsidR="00A87C47">
        <w:rPr/>
        <w:t>really quite</w:t>
      </w:r>
      <w:r w:rsidR="00A87C47">
        <w:rPr/>
        <w:t xml:space="preserve"> traditional.</w:t>
      </w:r>
      <w:r w:rsidR="00AF3C5E">
        <w:rPr/>
        <w:t xml:space="preserve"> </w:t>
      </w:r>
      <w:r w:rsidR="00A87C47">
        <w:rPr/>
        <w:t xml:space="preserve">He </w:t>
      </w:r>
      <w:r w:rsidR="00AF3C5E">
        <w:rPr/>
        <w:t>wore a collar</w:t>
      </w:r>
      <w:r w:rsidR="00A87C47">
        <w:rPr/>
        <w:t xml:space="preserve">, things like that, not laterally, but he would also wear jeans at </w:t>
      </w:r>
      <w:r w:rsidR="00A87C47">
        <w:rPr/>
        <w:t xml:space="preserve">different </w:t>
      </w:r>
      <w:r w:rsidR="00A87C47">
        <w:rPr/>
        <w:t>times</w:t>
      </w:r>
      <w:r w:rsidR="647A4FD0">
        <w:rPr/>
        <w:t xml:space="preserve"> </w:t>
      </w:r>
      <w:r w:rsidR="00AF3C5E">
        <w:rPr/>
        <w:t>a</w:t>
      </w:r>
      <w:r w:rsidR="00A87C47">
        <w:rPr/>
        <w:t>nd</w:t>
      </w:r>
      <w:r w:rsidR="00A87C47">
        <w:rPr/>
        <w:t xml:space="preserve"> purple shoes, which he was famous for. </w:t>
      </w:r>
      <w:r w:rsidR="00A87C47">
        <w:rPr/>
        <w:t>So</w:t>
      </w:r>
      <w:r w:rsidR="00A87C47">
        <w:rPr/>
        <w:t xml:space="preserve"> he was mixed in that way. But he was quite traditional, qui</w:t>
      </w:r>
      <w:r w:rsidR="00AF3C5E">
        <w:rPr/>
        <w:t xml:space="preserve">te </w:t>
      </w:r>
      <w:r w:rsidR="00A87C47">
        <w:rPr/>
        <w:t>conservative theologically as well, although</w:t>
      </w:r>
      <w:r w:rsidR="30071D40">
        <w:rPr/>
        <w:t xml:space="preserve"> </w:t>
      </w:r>
      <w:r w:rsidR="00AF3C5E">
        <w:rPr/>
        <w:t>h</w:t>
      </w:r>
      <w:r w:rsidR="00A87C47">
        <w:rPr/>
        <w:t>e would do anything for anyone and go anywhere for the sake of the gospel</w:t>
      </w:r>
      <w:r w:rsidR="6B244610">
        <w:rPr/>
        <w:t xml:space="preserve">. </w:t>
      </w:r>
      <w:r w:rsidR="00A87C47">
        <w:rPr/>
        <w:t xml:space="preserve">So he you know, when he finished five years into my time there, he finished with </w:t>
      </w:r>
      <w:r w:rsidR="00AF3C5E">
        <w:rPr/>
        <w:t>ill</w:t>
      </w:r>
      <w:r w:rsidR="00A87C47">
        <w:rPr/>
        <w:t xml:space="preserve"> health and they called me as the senior pastor at that point</w:t>
      </w:r>
      <w:r w:rsidR="003E6B9B">
        <w:rPr/>
        <w:t xml:space="preserve"> a</w:t>
      </w:r>
      <w:r w:rsidR="00A87C47">
        <w:rPr/>
        <w:t xml:space="preserve">nd one of the first things I wanted to do was to introduce the </w:t>
      </w:r>
      <w:r w:rsidR="003E6B9B">
        <w:rPr/>
        <w:t>NIV bible version</w:t>
      </w:r>
      <w:r w:rsidR="00A87C47">
        <w:rPr/>
        <w:t xml:space="preserve"> at that time. So still using the</w:t>
      </w:r>
      <w:r w:rsidR="003E6B9B">
        <w:rPr/>
        <w:t xml:space="preserve"> </w:t>
      </w:r>
      <w:r w:rsidR="181C3F46">
        <w:rPr/>
        <w:t>authorized</w:t>
      </w:r>
      <w:r w:rsidR="00A87C47">
        <w:rPr/>
        <w:t xml:space="preserve"> version</w:t>
      </w:r>
      <w:r w:rsidR="052FF284">
        <w:rPr/>
        <w:t xml:space="preserve"> at that time a</w:t>
      </w:r>
      <w:r w:rsidR="00A87C47">
        <w:rPr/>
        <w:t xml:space="preserve">nd there was a lot of people coming in from </w:t>
      </w:r>
      <w:r w:rsidR="00A87C47">
        <w:rPr/>
        <w:t>non church</w:t>
      </w:r>
      <w:r w:rsidR="00A87C47">
        <w:rPr/>
        <w:t xml:space="preserve"> backgrounds and so I</w:t>
      </w:r>
      <w:r w:rsidR="003E6B9B">
        <w:rPr/>
        <w:t xml:space="preserve"> d</w:t>
      </w:r>
      <w:r w:rsidR="00A87C47">
        <w:rPr/>
        <w:t>id a questionnaire at that time to the c</w:t>
      </w:r>
      <w:r w:rsidR="362E5AC4">
        <w:rPr/>
        <w:t>ongregation</w:t>
      </w:r>
      <w:r w:rsidR="00A87C47">
        <w:rPr/>
        <w:t xml:space="preserve"> and I asked lots of questions but really embedded </w:t>
      </w:r>
      <w:r w:rsidR="37D5C191">
        <w:rPr/>
        <w:t>in</w:t>
      </w:r>
      <w:r w:rsidR="00A87C47">
        <w:rPr/>
        <w:t xml:space="preserve"> it was the question with the</w:t>
      </w:r>
      <w:r w:rsidR="003E6B9B">
        <w:rPr/>
        <w:t xml:space="preserve"> NIV</w:t>
      </w:r>
      <w:r w:rsidR="00A87C47">
        <w:rPr/>
        <w:t xml:space="preserve"> because that was the one I really wanted to find out</w:t>
      </w:r>
      <w:r w:rsidR="27F0C555">
        <w:rPr/>
        <w:t>.</w:t>
      </w:r>
      <w:r w:rsidR="00A87C47">
        <w:rPr/>
        <w:t xml:space="preserve"> </w:t>
      </w:r>
      <w:r w:rsidR="36ED80B1">
        <w:rPr/>
        <w:t>T</w:t>
      </w:r>
      <w:r w:rsidR="00A87C47">
        <w:rPr/>
        <w:t xml:space="preserve">here was quite a strong kick back from some of them to the point that said they would stop giving to the church if we move to the </w:t>
      </w:r>
      <w:r w:rsidR="003E6B9B">
        <w:rPr/>
        <w:t>NIV</w:t>
      </w:r>
      <w:r w:rsidR="00A87C47">
        <w:rPr/>
        <w:t xml:space="preserve">. </w:t>
      </w:r>
      <w:r w:rsidR="00A87C47">
        <w:rPr/>
        <w:t>So</w:t>
      </w:r>
      <w:r w:rsidR="00A87C47">
        <w:rPr/>
        <w:t xml:space="preserve"> there was a </w:t>
      </w:r>
      <w:r w:rsidR="00A87C47">
        <w:rPr/>
        <w:t>really strong</w:t>
      </w:r>
      <w:r w:rsidR="00A87C47">
        <w:rPr/>
        <w:t xml:space="preserve"> traditional </w:t>
      </w:r>
      <w:r w:rsidR="00A87C47">
        <w:rPr/>
        <w:t>element</w:t>
      </w:r>
      <w:r w:rsidR="00A87C47">
        <w:rPr/>
        <w:t xml:space="preserve"> and it was that element that had been generationally part of the church for years as well.</w:t>
      </w:r>
      <w:r w:rsidR="003E6B9B">
        <w:rPr/>
        <w:t xml:space="preserve"> </w:t>
      </w:r>
      <w:r w:rsidR="00A87C47">
        <w:rPr/>
        <w:t>But</w:t>
      </w:r>
      <w:r w:rsidR="003E6B9B">
        <w:rPr/>
        <w:t xml:space="preserve"> </w:t>
      </w:r>
      <w:r w:rsidR="00A87C47">
        <w:rPr/>
        <w:t xml:space="preserve">I did </w:t>
      </w:r>
      <w:r w:rsidR="00A87C47">
        <w:rPr/>
        <w:t>it</w:t>
      </w:r>
      <w:r w:rsidR="4F6E2931">
        <w:rPr/>
        <w:t>, they had their say,</w:t>
      </w:r>
      <w:r w:rsidR="00A87C47">
        <w:rPr/>
        <w:t xml:space="preserve"> and they </w:t>
      </w:r>
      <w:r w:rsidR="00A87C47">
        <w:rPr/>
        <w:t>didn't</w:t>
      </w:r>
      <w:r w:rsidR="00A87C47">
        <w:rPr/>
        <w:t xml:space="preserve"> stop </w:t>
      </w:r>
      <w:r w:rsidR="00A87C47">
        <w:rPr/>
        <w:t>giving</w:t>
      </w:r>
      <w:r w:rsidR="75A7D03B">
        <w:rPr/>
        <w:t>. A</w:t>
      </w:r>
      <w:r w:rsidR="00A87C47">
        <w:rPr/>
        <w:t xml:space="preserve">nd it was the same thing. I think a lot of times </w:t>
      </w:r>
      <w:r w:rsidR="00A87C47">
        <w:rPr/>
        <w:t>it's</w:t>
      </w:r>
      <w:r w:rsidR="00A87C47">
        <w:rPr/>
        <w:t xml:space="preserve"> the way you do things, but with </w:t>
      </w:r>
      <w:r w:rsidR="00A87C47">
        <w:rPr/>
        <w:t>tokens,</w:t>
      </w:r>
      <w:r w:rsidR="00A87C47">
        <w:rPr/>
        <w:t xml:space="preserve"> tokens for communion. I used to have to give a token to sit at </w:t>
      </w:r>
      <w:r w:rsidR="1B93F7DE">
        <w:rPr/>
        <w:t>the Lord’s</w:t>
      </w:r>
      <w:r w:rsidR="00A87C47">
        <w:rPr/>
        <w:t xml:space="preserve"> table and </w:t>
      </w:r>
      <w:r w:rsidR="440B51D3">
        <w:rPr/>
        <w:t xml:space="preserve">I wanted </w:t>
      </w:r>
      <w:r w:rsidR="440B51D3">
        <w:rPr/>
        <w:t>rid</w:t>
      </w:r>
      <w:r w:rsidR="440B51D3">
        <w:rPr/>
        <w:t xml:space="preserve"> of that</w:t>
      </w:r>
      <w:r w:rsidR="135E67B9">
        <w:rPr/>
        <w:t xml:space="preserve"> because [indecipherable] and it</w:t>
      </w:r>
      <w:r w:rsidR="440B51D3">
        <w:rPr/>
        <w:t xml:space="preserve"> </w:t>
      </w:r>
      <w:r w:rsidR="00A87C47">
        <w:rPr/>
        <w:t xml:space="preserve"> </w:t>
      </w:r>
      <w:r w:rsidR="00A87C47">
        <w:rPr/>
        <w:t>didn't</w:t>
      </w:r>
      <w:r w:rsidR="00A87C47">
        <w:rPr/>
        <w:t xml:space="preserve"> mean anything</w:t>
      </w:r>
      <w:r w:rsidR="25E8DFDF">
        <w:rPr/>
        <w:t>, a</w:t>
      </w:r>
      <w:r w:rsidR="00A87C47">
        <w:rPr/>
        <w:t xml:space="preserve">nd we </w:t>
      </w:r>
      <w:r w:rsidR="00A87C47">
        <w:rPr/>
        <w:t>definitely had</w:t>
      </w:r>
      <w:r w:rsidR="00A87C47">
        <w:rPr/>
        <w:t xml:space="preserve"> to stop </w:t>
      </w:r>
      <w:r w:rsidR="00A87C47">
        <w:rPr/>
        <w:t>because</w:t>
      </w:r>
      <w:r w:rsidR="00A87C47">
        <w:rPr/>
        <w:t xml:space="preserve"> one guy, this is a typical example of someone coming in from the outside</w:t>
      </w:r>
      <w:r w:rsidR="0C96BA3C">
        <w:rPr/>
        <w:t>, o</w:t>
      </w:r>
      <w:r w:rsidR="00A87C47">
        <w:rPr/>
        <w:t>ne guy</w:t>
      </w:r>
      <w:r w:rsidR="00A87C47">
        <w:rPr/>
        <w:t xml:space="preserve"> on a Sunday</w:t>
      </w:r>
      <w:r w:rsidR="3CCA6E1C">
        <w:rPr/>
        <w:t>, h</w:t>
      </w:r>
      <w:r w:rsidR="00A87C47">
        <w:rPr/>
        <w:t xml:space="preserve">e said after they </w:t>
      </w:r>
      <w:r w:rsidR="5729BC69">
        <w:rPr/>
        <w:t>‘</w:t>
      </w:r>
      <w:r w:rsidR="00A87C47">
        <w:rPr/>
        <w:t xml:space="preserve">oh, I </w:t>
      </w:r>
      <w:r w:rsidR="00A87C47">
        <w:rPr/>
        <w:t>didn't</w:t>
      </w:r>
      <w:r w:rsidR="00A87C47">
        <w:rPr/>
        <w:t xml:space="preserve"> come to commun</w:t>
      </w:r>
      <w:r w:rsidR="721B4300">
        <w:rPr/>
        <w:t>ion</w:t>
      </w:r>
      <w:r w:rsidR="00A87C47">
        <w:rPr/>
        <w:t xml:space="preserve">, I </w:t>
      </w:r>
      <w:r w:rsidR="00A87C47">
        <w:rPr/>
        <w:t>didn't</w:t>
      </w:r>
      <w:r w:rsidR="00A87C47">
        <w:rPr/>
        <w:t xml:space="preserve"> have any money to give to the guy at the front</w:t>
      </w:r>
      <w:r w:rsidR="41B60C93">
        <w:rPr/>
        <w:t>’</w:t>
      </w:r>
      <w:r w:rsidR="00D84713">
        <w:rPr/>
        <w:t xml:space="preserve"> b</w:t>
      </w:r>
      <w:r w:rsidR="00A87C47">
        <w:rPr/>
        <w:t xml:space="preserve">ecause he thought he was handing money to sit at the </w:t>
      </w:r>
      <w:r w:rsidR="211205B0">
        <w:rPr/>
        <w:t>Lord’s</w:t>
      </w:r>
      <w:r w:rsidR="00A87C47">
        <w:rPr/>
        <w:t xml:space="preserve"> table</w:t>
      </w:r>
      <w:r w:rsidR="22D38562">
        <w:rPr/>
        <w:t xml:space="preserve"> a</w:t>
      </w:r>
      <w:r w:rsidR="00A87C47">
        <w:rPr/>
        <w:t xml:space="preserve">nd it was one of these </w:t>
      </w:r>
      <w:r w:rsidR="4467975E">
        <w:rPr/>
        <w:t>t</w:t>
      </w:r>
      <w:r w:rsidR="00A87C47">
        <w:rPr/>
        <w:t>okens which had</w:t>
      </w:r>
      <w:r w:rsidR="00D84713">
        <w:rPr/>
        <w:t xml:space="preserve"> been there for a</w:t>
      </w:r>
      <w:r w:rsidR="00A87C47">
        <w:rPr/>
        <w:t xml:space="preserve"> reason</w:t>
      </w:r>
      <w:r w:rsidR="00A87C47">
        <w:rPr/>
        <w:t xml:space="preserve"> </w:t>
      </w:r>
      <w:r w:rsidR="00A87C47">
        <w:rPr/>
        <w:t>100 years before.</w:t>
      </w:r>
      <w:r w:rsidR="00D84713">
        <w:rPr/>
        <w:t xml:space="preserve"> </w:t>
      </w:r>
      <w:r w:rsidR="00A87C47">
        <w:rPr/>
        <w:t>So</w:t>
      </w:r>
      <w:r w:rsidR="00A87C47">
        <w:rPr/>
        <w:t xml:space="preserve"> it was our whatever it was, </w:t>
      </w:r>
      <w:r w:rsidR="00A87C47">
        <w:rPr/>
        <w:t>100th</w:t>
      </w:r>
      <w:r w:rsidR="00A87C47">
        <w:rPr/>
        <w:t xml:space="preserve"> anniversary or something </w:t>
      </w:r>
      <w:r w:rsidR="00A87C47">
        <w:rPr/>
        <w:t>as</w:t>
      </w:r>
      <w:r w:rsidR="00A87C47">
        <w:rPr/>
        <w:t xml:space="preserve"> a church. </w:t>
      </w:r>
      <w:r w:rsidR="00A87C47">
        <w:rPr/>
        <w:t>So</w:t>
      </w:r>
      <w:r w:rsidR="00A87C47">
        <w:rPr/>
        <w:t xml:space="preserve"> I said, oh, </w:t>
      </w:r>
      <w:r w:rsidR="00A87C47">
        <w:rPr/>
        <w:t>we'</w:t>
      </w:r>
      <w:r w:rsidR="72DABA0D">
        <w:rPr/>
        <w:t>ll</w:t>
      </w:r>
      <w:r w:rsidR="72DABA0D">
        <w:rPr/>
        <w:t xml:space="preserve"> do</w:t>
      </w:r>
      <w:r w:rsidR="00A87C47">
        <w:rPr/>
        <w:t xml:space="preserve"> a really </w:t>
      </w:r>
      <w:r w:rsidR="00A87C47">
        <w:rPr/>
        <w:t>nice thing</w:t>
      </w:r>
      <w:r w:rsidR="00A87C47">
        <w:rPr/>
        <w:t xml:space="preserve">. </w:t>
      </w:r>
      <w:r w:rsidR="00A87C47">
        <w:rPr/>
        <w:t>I'll</w:t>
      </w:r>
      <w:r w:rsidR="00A87C47">
        <w:rPr/>
        <w:t xml:space="preserve">, </w:t>
      </w:r>
      <w:r w:rsidR="00A87C47">
        <w:rPr/>
        <w:t>I'll</w:t>
      </w:r>
      <w:r w:rsidR="00A87C47">
        <w:rPr/>
        <w:t xml:space="preserve">. </w:t>
      </w:r>
      <w:r w:rsidR="00A87C47">
        <w:rPr/>
        <w:t>I'll</w:t>
      </w:r>
      <w:r w:rsidR="00A87C47">
        <w:rPr/>
        <w:t xml:space="preserve"> get a little presentation boxes and put a token in one for everyone. </w:t>
      </w:r>
      <w:r w:rsidR="00A87C47">
        <w:rPr/>
        <w:t>So</w:t>
      </w:r>
      <w:r w:rsidR="00A87C47">
        <w:rPr/>
        <w:t xml:space="preserve"> you can take it home with you and keep it as a namesake. And we never use them after that. </w:t>
      </w:r>
      <w:r w:rsidR="00A87C47">
        <w:rPr/>
        <w:t>So</w:t>
      </w:r>
      <w:r w:rsidR="00A87C47">
        <w:rPr/>
        <w:t xml:space="preserve"> there's </w:t>
      </w:r>
      <w:r w:rsidR="00A87C47">
        <w:rPr/>
        <w:t>little things</w:t>
      </w:r>
      <w:r w:rsidR="00A87C47">
        <w:rPr/>
        <w:t xml:space="preserve"> like that. But </w:t>
      </w:r>
      <w:r w:rsidR="00A87C47">
        <w:rPr/>
        <w:t>yeah</w:t>
      </w:r>
      <w:r w:rsidR="00A87C47">
        <w:rPr/>
        <w:t>, there was a strong tension sometimes between</w:t>
      </w:r>
      <w:r w:rsidR="6A38D6FF">
        <w:rPr/>
        <w:t xml:space="preserve"> n</w:t>
      </w:r>
      <w:r w:rsidR="00A87C47">
        <w:rPr/>
        <w:t>ew people who came in, especially if they were not Highlanders.</w:t>
      </w:r>
      <w:r w:rsidR="00D84713">
        <w:rPr/>
        <w:t xml:space="preserve"> </w:t>
      </w:r>
      <w:r w:rsidR="00A87C47">
        <w:rPr/>
        <w:t xml:space="preserve">I think </w:t>
      </w:r>
      <w:r w:rsidR="00A87C47">
        <w:rPr/>
        <w:t>because that</w:t>
      </w:r>
      <w:r w:rsidR="00A87C47">
        <w:rPr/>
        <w:t xml:space="preserve"> that would</w:t>
      </w:r>
      <w:r w:rsidR="00A87C47">
        <w:rPr/>
        <w:t xml:space="preserve"> reflect what was </w:t>
      </w:r>
      <w:r w:rsidR="00A87C47">
        <w:rPr/>
        <w:t>happening in,</w:t>
      </w:r>
      <w:r w:rsidR="00A87C47">
        <w:rPr/>
        <w:t xml:space="preserve"> in the village </w:t>
      </w:r>
      <w:r w:rsidR="00A87C47">
        <w:rPr/>
        <w:t>o</w:t>
      </w:r>
      <w:r w:rsidR="6150B34B">
        <w:rPr/>
        <w:t>r in the</w:t>
      </w:r>
      <w:r w:rsidR="00A87C47">
        <w:rPr/>
        <w:t xml:space="preserve"> </w:t>
      </w:r>
      <w:r w:rsidR="00A87C47">
        <w:rPr/>
        <w:t>the</w:t>
      </w:r>
      <w:r w:rsidR="00A87C47">
        <w:rPr/>
        <w:t xml:space="preserve"> town, there would be a slight bit of </w:t>
      </w:r>
      <w:r w:rsidR="00A87C47">
        <w:rPr/>
        <w:t>attention between</w:t>
      </w:r>
      <w:r w:rsidR="00A87C47">
        <w:rPr/>
        <w:t xml:space="preserve"> </w:t>
      </w:r>
      <w:r w:rsidR="00A87C47">
        <w:rPr/>
        <w:t>sometimes between</w:t>
      </w:r>
      <w:r w:rsidR="4ABC2DFF">
        <w:rPr/>
        <w:t xml:space="preserve"> l</w:t>
      </w:r>
      <w:r w:rsidR="00A87C47">
        <w:rPr/>
        <w:t>ong standing locals and incomers.</w:t>
      </w:r>
    </w:p>
    <w:p w:rsidR="00E05D59" w:rsidRDefault="00A87C47" w14:paraId="39A7C9B9" w14:textId="77777777">
      <w:r>
        <w:rPr>
          <w:b/>
        </w:rPr>
        <w:t>[Interviewer]</w:t>
      </w:r>
      <w:r>
        <w:rPr>
          <w:b/>
        </w:rPr>
        <w:br/>
      </w:r>
      <w:r>
        <w:t>13:05</w:t>
      </w:r>
      <w:r>
        <w:br/>
      </w:r>
      <w:r>
        <w:t xml:space="preserve">OK. The next question you can have touched on it, so you might not want to elaborate on it, but it was just about how you deal with those challenges and how it impacts like how </w:t>
      </w:r>
      <w:proofErr w:type="spellStart"/>
      <w:r>
        <w:t>how</w:t>
      </w:r>
      <w:proofErr w:type="spellEnd"/>
      <w:r>
        <w:t xml:space="preserve"> the all the challenges of serving in a rural context impact how you serve.</w:t>
      </w:r>
      <w:r>
        <w:br/>
      </w:r>
      <w:r>
        <w:t>Don't know if you'd add anything there.</w:t>
      </w:r>
    </w:p>
    <w:p w:rsidR="00E05D59" w:rsidP="0426F424" w:rsidRDefault="00A87C47" w14:paraId="61BF85B9" w14:textId="6EB02085">
      <w:pPr>
        <w:pStyle w:val="Normal"/>
        <w:suppressLineNumbers w:val="0"/>
        <w:bidi w:val="0"/>
        <w:spacing w:before="0" w:beforeAutospacing="off" w:after="200" w:afterAutospacing="off" w:line="276" w:lineRule="auto"/>
        <w:ind w:left="0" w:right="0"/>
        <w:jc w:val="left"/>
      </w:pPr>
      <w:r w:rsidRPr="0426F424" w:rsidR="00A87C47">
        <w:rPr>
          <w:b w:val="1"/>
          <w:bCs w:val="1"/>
        </w:rPr>
        <w:t>[Participant]</w:t>
      </w:r>
      <w:r>
        <w:br/>
      </w:r>
      <w:r w:rsidR="00A87C47">
        <w:rPr/>
        <w:t>13:21</w:t>
      </w:r>
      <w:r>
        <w:br/>
      </w:r>
      <w:r w:rsidR="00A87C47">
        <w:rPr/>
        <w:t>Yeah. I mean, I think it is, it is significant I think</w:t>
      </w:r>
      <w:r w:rsidR="6102766D">
        <w:rPr/>
        <w:t xml:space="preserve"> i</w:t>
      </w:r>
      <w:r w:rsidR="00A87C47">
        <w:rPr/>
        <w:t>n a rural again</w:t>
      </w:r>
      <w:r w:rsidR="531FE5D6">
        <w:rPr/>
        <w:t>,</w:t>
      </w:r>
      <w:r w:rsidR="00A87C47">
        <w:rPr/>
        <w:t xml:space="preserve"> </w:t>
      </w:r>
      <w:r w:rsidR="00A87C47">
        <w:rPr/>
        <w:t xml:space="preserve">it might be applicable in any context, but I think especially maybe it's, I think </w:t>
      </w:r>
      <w:r w:rsidR="6F8D3DA3">
        <w:rPr/>
        <w:t>an</w:t>
      </w:r>
      <w:r w:rsidR="00A87C47">
        <w:rPr/>
        <w:t xml:space="preserve"> interesting thing about rural context is</w:t>
      </w:r>
      <w:r w:rsidR="15349487">
        <w:rPr/>
        <w:t>, e</w:t>
      </w:r>
      <w:r w:rsidR="00A87C47">
        <w:rPr/>
        <w:t xml:space="preserve">specially in a rural highland context is there's not such a thing as a class division, so you don't have working class and middle class as such. </w:t>
      </w:r>
      <w:r w:rsidR="00A87C47">
        <w:rPr/>
        <w:t>So</w:t>
      </w:r>
      <w:r w:rsidR="00A87C47">
        <w:rPr/>
        <w:t xml:space="preserve"> you know in any </w:t>
      </w:r>
      <w:r w:rsidR="5EFD0C15">
        <w:rPr/>
        <w:t>Kirk Session</w:t>
      </w:r>
      <w:r w:rsidR="00A87C47">
        <w:rPr/>
        <w:t xml:space="preserve"> in the </w:t>
      </w:r>
      <w:r w:rsidR="0E24107C">
        <w:rPr/>
        <w:t>Highlands</w:t>
      </w:r>
      <w:r w:rsidR="00A87C47">
        <w:rPr/>
        <w:t xml:space="preserve">, you would </w:t>
      </w:r>
      <w:r w:rsidR="00A87C47">
        <w:rPr/>
        <w:t>probably get</w:t>
      </w:r>
      <w:r w:rsidR="00A87C47">
        <w:rPr/>
        <w:t xml:space="preserve"> sometimes a doctor and a teacher and </w:t>
      </w:r>
      <w:r w:rsidR="00A87C47">
        <w:rPr/>
        <w:t>maybe a</w:t>
      </w:r>
      <w:r w:rsidR="00A87C47">
        <w:rPr/>
        <w:t xml:space="preserve"> </w:t>
      </w:r>
      <w:r w:rsidR="00A87C47">
        <w:rPr/>
        <w:t>joiner</w:t>
      </w:r>
      <w:r w:rsidR="25D20D4E">
        <w:rPr/>
        <w:t xml:space="preserve"> a</w:t>
      </w:r>
      <w:r w:rsidR="00A87C47">
        <w:rPr/>
        <w:t xml:space="preserve">nd </w:t>
      </w:r>
      <w:r w:rsidR="00A87C47">
        <w:rPr/>
        <w:t>they'd</w:t>
      </w:r>
      <w:r w:rsidR="00A87C47">
        <w:rPr/>
        <w:t xml:space="preserve"> all have been in school together, and there </w:t>
      </w:r>
      <w:r w:rsidR="00A87C47">
        <w:rPr/>
        <w:t>wasn't</w:t>
      </w:r>
      <w:r w:rsidR="00A87C47">
        <w:rPr/>
        <w:t xml:space="preserve"> the same</w:t>
      </w:r>
      <w:r w:rsidR="6FD9780D">
        <w:rPr/>
        <w:t xml:space="preserve"> k</w:t>
      </w:r>
      <w:r w:rsidR="00A87C47">
        <w:rPr/>
        <w:t xml:space="preserve">ind of layering of society as there is sometimes in the city between professional and white collar and </w:t>
      </w:r>
      <w:r w:rsidR="00A87C47">
        <w:rPr/>
        <w:t>blue collar</w:t>
      </w:r>
      <w:r w:rsidR="00A87C47">
        <w:rPr/>
        <w:t xml:space="preserve"> workers</w:t>
      </w:r>
      <w:r w:rsidR="2BDF6EC1">
        <w:rPr/>
        <w:t xml:space="preserve"> a</w:t>
      </w:r>
      <w:r w:rsidR="00A87C47">
        <w:rPr/>
        <w:t>nd I think</w:t>
      </w:r>
      <w:r w:rsidR="43CB1569">
        <w:rPr/>
        <w:t>, d</w:t>
      </w:r>
      <w:r w:rsidR="00A87C47">
        <w:rPr/>
        <w:t xml:space="preserve">on't really know if </w:t>
      </w:r>
      <w:r w:rsidR="00A87C47">
        <w:rPr/>
        <w:t>that's</w:t>
      </w:r>
      <w:r w:rsidR="00A87C47">
        <w:rPr/>
        <w:t xml:space="preserve"> relevant to that, but</w:t>
      </w:r>
      <w:r w:rsidR="01405A2F">
        <w:rPr/>
        <w:t xml:space="preserve"> </w:t>
      </w:r>
      <w:r w:rsidR="00A87C47">
        <w:rPr/>
        <w:t xml:space="preserve">I think in that context </w:t>
      </w:r>
      <w:r w:rsidR="00A87C47">
        <w:rPr/>
        <w:t>it's</w:t>
      </w:r>
      <w:r w:rsidR="00A87C47">
        <w:rPr/>
        <w:t xml:space="preserve"> </w:t>
      </w:r>
      <w:r w:rsidR="00A87C47">
        <w:rPr/>
        <w:t>important always</w:t>
      </w:r>
      <w:r w:rsidR="00A87C47">
        <w:rPr/>
        <w:t xml:space="preserve"> to, I think </w:t>
      </w:r>
      <w:r w:rsidR="00A87C47">
        <w:rPr/>
        <w:t xml:space="preserve">maybe </w:t>
      </w:r>
      <w:r w:rsidR="3D44A3C6">
        <w:rPr/>
        <w:t xml:space="preserve">in </w:t>
      </w:r>
      <w:r w:rsidR="00A87C47">
        <w:rPr/>
        <w:t>rural context</w:t>
      </w:r>
      <w:r w:rsidR="47056139">
        <w:rPr/>
        <w:t xml:space="preserve"> p</w:t>
      </w:r>
      <w:r w:rsidR="00A87C47">
        <w:rPr/>
        <w:t>eople</w:t>
      </w:r>
      <w:r w:rsidR="00A87C47">
        <w:rPr/>
        <w:t xml:space="preserve"> </w:t>
      </w:r>
      <w:r w:rsidR="00A87C47">
        <w:rPr/>
        <w:t>are</w:t>
      </w:r>
      <w:r w:rsidR="00A87C47">
        <w:rPr/>
        <w:t xml:space="preserve"> more down to earth and more earthy. </w:t>
      </w:r>
      <w:r w:rsidR="00A87C47">
        <w:rPr/>
        <w:t>So</w:t>
      </w:r>
      <w:r w:rsidR="00A87C47">
        <w:rPr/>
        <w:t xml:space="preserve"> I think </w:t>
      </w:r>
      <w:r w:rsidR="00A87C47">
        <w:rPr/>
        <w:t>it's</w:t>
      </w:r>
      <w:r w:rsidR="00A87C47">
        <w:rPr/>
        <w:t xml:space="preserve"> important as a minister in that context to </w:t>
      </w:r>
      <w:r w:rsidR="00A87C47">
        <w:rPr/>
        <w:t>Minister</w:t>
      </w:r>
      <w:r w:rsidR="00A87C47">
        <w:rPr/>
        <w:t xml:space="preserve"> in that way</w:t>
      </w:r>
      <w:r w:rsidR="28418900">
        <w:rPr/>
        <w:t>,</w:t>
      </w:r>
      <w:r w:rsidR="34B94E87">
        <w:rPr/>
        <w:t xml:space="preserve"> i</w:t>
      </w:r>
      <w:r w:rsidR="00A87C47">
        <w:rPr/>
        <w:t>n a very relational way</w:t>
      </w:r>
      <w:r w:rsidR="3047779C">
        <w:rPr/>
        <w:t>,</w:t>
      </w:r>
      <w:r w:rsidR="2909D05E">
        <w:rPr/>
        <w:t xml:space="preserve"> t</w:t>
      </w:r>
      <w:r w:rsidR="00A87C47">
        <w:rPr/>
        <w:t>o get immersed in the community, I mean, you can in the city, you can get away with not being immersed in the community</w:t>
      </w:r>
      <w:r w:rsidR="47AF4B49">
        <w:rPr/>
        <w:t>, o</w:t>
      </w:r>
      <w:r w:rsidR="00A87C47">
        <w:rPr/>
        <w:t xml:space="preserve">bviously, sometimes there </w:t>
      </w:r>
      <w:r w:rsidR="00A87C47">
        <w:rPr/>
        <w:t>isn't</w:t>
      </w:r>
      <w:r w:rsidR="00A87C47">
        <w:rPr/>
        <w:t xml:space="preserve"> a tangible community b</w:t>
      </w:r>
      <w:r w:rsidR="096802AD">
        <w:rPr/>
        <w:t>ut</w:t>
      </w:r>
      <w:r w:rsidR="00A87C47">
        <w:rPr/>
        <w:t xml:space="preserve"> in the </w:t>
      </w:r>
      <w:r w:rsidR="00A87C47">
        <w:rPr/>
        <w:t>rural</w:t>
      </w:r>
      <w:r w:rsidR="7D37F7B6">
        <w:rPr/>
        <w:t xml:space="preserve"> </w:t>
      </w:r>
      <w:r w:rsidR="00A87C47">
        <w:rPr/>
        <w:t xml:space="preserve"> if </w:t>
      </w:r>
      <w:r w:rsidR="00A87C47">
        <w:rPr/>
        <w:t>you're</w:t>
      </w:r>
      <w:r w:rsidR="00A87C47">
        <w:rPr/>
        <w:t xml:space="preserve"> a minister and you set yourself apart from the community</w:t>
      </w:r>
      <w:r w:rsidR="0F95594B">
        <w:rPr/>
        <w:t>, a</w:t>
      </w:r>
      <w:r w:rsidR="00A87C47">
        <w:rPr/>
        <w:t>s many ministers did</w:t>
      </w:r>
      <w:r w:rsidR="2DD84816">
        <w:rPr/>
        <w:t>,</w:t>
      </w:r>
      <w:r w:rsidR="00A87C47">
        <w:rPr/>
        <w:t xml:space="preserve"> </w:t>
      </w:r>
      <w:r w:rsidR="00A87C47">
        <w:rPr/>
        <w:t>sort of the</w:t>
      </w:r>
      <w:r w:rsidR="00A87C47">
        <w:rPr/>
        <w:t xml:space="preserve"> manse </w:t>
      </w:r>
      <w:r w:rsidR="00A87C47">
        <w:rPr/>
        <w:t>would be</w:t>
      </w:r>
      <w:r w:rsidR="00A87C47">
        <w:rPr/>
        <w:t xml:space="preserve"> reflect be reflective of sometimes the attitude of the minister that it was separate from the people</w:t>
      </w:r>
      <w:r w:rsidR="5CAE0FC2">
        <w:rPr/>
        <w:t xml:space="preserve"> a</w:t>
      </w:r>
      <w:r w:rsidR="00A87C47">
        <w:rPr/>
        <w:t xml:space="preserve">nd just came out on a Sunday and delivered a sermon and was kind of </w:t>
      </w:r>
      <w:r w:rsidR="00A87C47">
        <w:rPr/>
        <w:t>highlight</w:t>
      </w:r>
      <w:r w:rsidR="00A87C47">
        <w:rPr/>
        <w:t xml:space="preserve">. Whereas I think to be effective in that context, you </w:t>
      </w:r>
      <w:r w:rsidR="00A87C47">
        <w:rPr/>
        <w:t>really you</w:t>
      </w:r>
      <w:r w:rsidR="00A87C47">
        <w:rPr/>
        <w:t xml:space="preserve"> need to get </w:t>
      </w:r>
      <w:r w:rsidR="00A87C47">
        <w:rPr/>
        <w:t>your</w:t>
      </w:r>
      <w:r w:rsidR="563AC11A">
        <w:rPr/>
        <w:t xml:space="preserve"> h</w:t>
      </w:r>
      <w:r w:rsidR="00A87C47">
        <w:rPr/>
        <w:t xml:space="preserve">ands </w:t>
      </w:r>
      <w:r w:rsidR="00A87C47">
        <w:rPr/>
        <w:t>dirty</w:t>
      </w:r>
      <w:r w:rsidR="00A87C47">
        <w:rPr/>
        <w:t xml:space="preserve"> and need to be involved, you know, </w:t>
      </w:r>
      <w:r w:rsidR="00A87C47">
        <w:rPr/>
        <w:t>there'll</w:t>
      </w:r>
      <w:r w:rsidR="00A87C47">
        <w:rPr/>
        <w:t xml:space="preserve"> be quite a lot </w:t>
      </w:r>
      <w:r w:rsidR="4EF609F0">
        <w:rPr/>
        <w:t>of</w:t>
      </w:r>
      <w:r w:rsidR="00A87C47">
        <w:rPr/>
        <w:t xml:space="preserve"> </w:t>
      </w:r>
      <w:r w:rsidR="00A87C47">
        <w:rPr/>
        <w:t>farming community and you know, if you can help in that context or if you know you, you can associate with it more</w:t>
      </w:r>
      <w:r w:rsidR="4A8981E5">
        <w:rPr/>
        <w:t xml:space="preserve"> </w:t>
      </w:r>
      <w:r w:rsidR="00A87C47">
        <w:rPr/>
        <w:t xml:space="preserve">I think they really appreciate that you know that </w:t>
      </w:r>
      <w:r w:rsidR="00A87C47">
        <w:rPr/>
        <w:t>you're</w:t>
      </w:r>
      <w:r w:rsidR="00A87C47">
        <w:rPr/>
        <w:t xml:space="preserve"> not</w:t>
      </w:r>
      <w:r w:rsidR="73FDF97F">
        <w:rPr/>
        <w:t>, s</w:t>
      </w:r>
      <w:r w:rsidR="00A87C47">
        <w:rPr/>
        <w:t xml:space="preserve">o I think </w:t>
      </w:r>
      <w:r w:rsidR="00A87C47">
        <w:rPr/>
        <w:t>that's</w:t>
      </w:r>
      <w:r w:rsidR="00A87C47">
        <w:rPr/>
        <w:t xml:space="preserve"> important, just being part of the </w:t>
      </w:r>
      <w:r w:rsidR="0A8AC34A">
        <w:rPr/>
        <w:t>c</w:t>
      </w:r>
      <w:r w:rsidR="00A87C47">
        <w:rPr/>
        <w:t xml:space="preserve">ommunity and that breaks down barriers </w:t>
      </w:r>
    </w:p>
    <w:p w:rsidR="00E05D59" w:rsidP="0426F424" w:rsidRDefault="00A87C47" w14:paraId="74F29173" w14:textId="4EE6983C">
      <w:pPr>
        <w:pStyle w:val="Normal"/>
        <w:suppressLineNumbers w:val="0"/>
        <w:bidi w:val="0"/>
        <w:spacing w:before="0" w:beforeAutospacing="off" w:after="200" w:afterAutospacing="off" w:line="276" w:lineRule="auto"/>
        <w:ind w:left="0" w:right="0"/>
        <w:jc w:val="left"/>
      </w:pPr>
      <w:r w:rsidR="71BA5239">
        <w:rPr/>
        <w:t>S</w:t>
      </w:r>
      <w:r w:rsidR="00A87C47">
        <w:rPr/>
        <w:t xml:space="preserve">ometimes and from a spiritual point of view, and again </w:t>
      </w:r>
      <w:r w:rsidR="00A87C47">
        <w:rPr/>
        <w:t>this</w:t>
      </w:r>
      <w:r w:rsidR="00A87C47">
        <w:rPr/>
        <w:t xml:space="preserve"> I think</w:t>
      </w:r>
      <w:r w:rsidR="738671D2">
        <w:rPr/>
        <w:t xml:space="preserve"> a</w:t>
      </w:r>
      <w:r w:rsidR="00A87C47">
        <w:rPr/>
        <w:t>cross the board</w:t>
      </w:r>
      <w:r w:rsidR="69A88C92">
        <w:rPr/>
        <w:t xml:space="preserve"> b</w:t>
      </w:r>
      <w:r w:rsidR="00A87C47">
        <w:rPr/>
        <w:t xml:space="preserve">ut if </w:t>
      </w:r>
      <w:r w:rsidR="00A87C47">
        <w:rPr/>
        <w:t>you're</w:t>
      </w:r>
      <w:r w:rsidR="00A87C47">
        <w:rPr/>
        <w:t xml:space="preserve"> if </w:t>
      </w:r>
      <w:r w:rsidR="00A87C47">
        <w:rPr/>
        <w:t>you're</w:t>
      </w:r>
      <w:r w:rsidR="00A87C47">
        <w:rPr/>
        <w:t xml:space="preserve"> involving, if you want to involve change and</w:t>
      </w:r>
      <w:r w:rsidR="7AE1B828">
        <w:rPr/>
        <w:t xml:space="preserve"> m</w:t>
      </w:r>
      <w:r w:rsidR="00A87C47">
        <w:rPr/>
        <w:t>aking a church more</w:t>
      </w:r>
      <w:r w:rsidR="1DEB7C96">
        <w:rPr/>
        <w:t xml:space="preserve"> c</w:t>
      </w:r>
      <w:r w:rsidR="00A87C47">
        <w:rPr/>
        <w:t xml:space="preserve">ulturally relevant, however, that looks </w:t>
      </w:r>
      <w:r w:rsidR="00A87C47">
        <w:rPr/>
        <w:t>I think you</w:t>
      </w:r>
      <w:r w:rsidR="00A87C47">
        <w:rPr/>
        <w:t xml:space="preserve"> need to keep everyone gospel </w:t>
      </w:r>
      <w:r w:rsidR="00A87C47">
        <w:rPr/>
        <w:t>centred</w:t>
      </w:r>
      <w:r w:rsidR="00A87C47">
        <w:rPr/>
        <w:t xml:space="preserve">. If you always keep it gospel </w:t>
      </w:r>
      <w:r w:rsidR="00A87C47">
        <w:rPr/>
        <w:t>centred</w:t>
      </w:r>
      <w:r w:rsidR="00A87C47">
        <w:rPr/>
        <w:t xml:space="preserve"> and your reasons are gospel </w:t>
      </w:r>
      <w:r w:rsidR="00A87C47">
        <w:rPr/>
        <w:t>centred</w:t>
      </w:r>
      <w:r w:rsidR="00A87C47">
        <w:rPr/>
        <w:t xml:space="preserve"> rather than oh, </w:t>
      </w:r>
      <w:r w:rsidR="00A87C47">
        <w:rPr/>
        <w:t>it's</w:t>
      </w:r>
      <w:r w:rsidR="00A87C47">
        <w:rPr/>
        <w:t xml:space="preserve"> just I want the </w:t>
      </w:r>
      <w:r w:rsidR="00A87C47">
        <w:rPr/>
        <w:t>moderniser</w:t>
      </w:r>
      <w:r w:rsidR="00A87C47">
        <w:rPr/>
        <w:t xml:space="preserve"> I want to bring in a new thing</w:t>
      </w:r>
      <w:r w:rsidR="32207B8D">
        <w:rPr/>
        <w:t>, t</w:t>
      </w:r>
      <w:r w:rsidR="00A87C47">
        <w:rPr/>
        <w:t>hey're</w:t>
      </w:r>
      <w:r w:rsidR="00A87C47">
        <w:rPr/>
        <w:t xml:space="preserve"> suspicious of new things, but</w:t>
      </w:r>
      <w:r w:rsidR="394D7747">
        <w:rPr/>
        <w:t xml:space="preserve"> o</w:t>
      </w:r>
      <w:r w:rsidR="00A87C47">
        <w:rPr/>
        <w:t>ften in a rural context, if you argue from the gospel</w:t>
      </w:r>
      <w:r w:rsidR="27306D2A">
        <w:rPr/>
        <w:t>, i</w:t>
      </w:r>
      <w:r w:rsidR="00A87C47">
        <w:rPr/>
        <w:t xml:space="preserve">t's a gospel reason </w:t>
      </w:r>
      <w:r w:rsidR="00A87C47">
        <w:rPr/>
        <w:t>you're</w:t>
      </w:r>
      <w:r w:rsidR="00A87C47">
        <w:rPr/>
        <w:t xml:space="preserve"> doing it</w:t>
      </w:r>
      <w:r w:rsidR="23743DEE">
        <w:rPr/>
        <w:t xml:space="preserve">, </w:t>
      </w:r>
      <w:r w:rsidR="00A87C47">
        <w:rPr/>
        <w:t>they're</w:t>
      </w:r>
      <w:r w:rsidR="00A87C47">
        <w:rPr/>
        <w:t xml:space="preserve"> more likely to accept that.</w:t>
      </w:r>
    </w:p>
    <w:p w:rsidR="00E05D59" w:rsidRDefault="00A87C47" w14:paraId="18C2E16A" w14:textId="77777777">
      <w:r>
        <w:rPr>
          <w:b/>
        </w:rPr>
        <w:t>[Interviewer]</w:t>
      </w:r>
      <w:r>
        <w:rPr>
          <w:b/>
        </w:rPr>
        <w:br/>
      </w:r>
      <w:r>
        <w:t>16:38</w:t>
      </w:r>
      <w:r>
        <w:br/>
      </w:r>
      <w:r>
        <w:t>Could you elaborate? Maybe just a bit more on what you would say the like the fundamental differences are between serving and a rural context and serving in the city just because you've got experience of both so.</w:t>
      </w:r>
    </w:p>
    <w:p w:rsidR="00E05D59" w:rsidRDefault="00A87C47" w14:paraId="5399E95E" w14:textId="6101DD7B">
      <w:r w:rsidRPr="0426F424" w:rsidR="00A87C47">
        <w:rPr>
          <w:b w:val="1"/>
          <w:bCs w:val="1"/>
        </w:rPr>
        <w:t>[Participant]</w:t>
      </w:r>
      <w:r>
        <w:br/>
      </w:r>
      <w:r w:rsidR="00A87C47">
        <w:rPr/>
        <w:t>16:54</w:t>
      </w:r>
      <w:r>
        <w:br/>
      </w:r>
      <w:r w:rsidR="00A87C47">
        <w:rPr/>
        <w:t>I think the bit well, I mean specifically depending on I guess again where you are in the city?</w:t>
      </w:r>
      <w:r>
        <w:br/>
      </w:r>
      <w:r w:rsidR="00A87C47">
        <w:rPr/>
        <w:t>Because we find being in [Neighborhood] is much more of a community than being in [Church], obviously [Neighborhood] is a much more</w:t>
      </w:r>
      <w:r w:rsidR="00087E3B">
        <w:rPr/>
        <w:t xml:space="preserve"> </w:t>
      </w:r>
      <w:r w:rsidR="12FBE73D">
        <w:rPr/>
        <w:t>recognizable</w:t>
      </w:r>
      <w:r w:rsidR="00A87C47">
        <w:rPr/>
        <w:t xml:space="preserve"> community, although </w:t>
      </w:r>
      <w:r w:rsidR="00A87C47">
        <w:rPr/>
        <w:t>it's</w:t>
      </w:r>
      <w:r w:rsidR="00A87C47">
        <w:rPr/>
        <w:t xml:space="preserve"> obviously big.</w:t>
      </w:r>
      <w:r w:rsidR="00087E3B">
        <w:rPr/>
        <w:t xml:space="preserve"> </w:t>
      </w:r>
      <w:r w:rsidR="00A87C47">
        <w:rPr/>
        <w:t xml:space="preserve">But </w:t>
      </w:r>
      <w:r w:rsidR="00A87C47">
        <w:rPr/>
        <w:t>I think the biggest difference</w:t>
      </w:r>
      <w:r w:rsidR="00A87C47">
        <w:rPr/>
        <w:t xml:space="preserve"> is a lack of anonymity in </w:t>
      </w:r>
      <w:r w:rsidR="00A87C47">
        <w:rPr/>
        <w:t>a rural context</w:t>
      </w:r>
      <w:r w:rsidR="00A87C47">
        <w:rPr/>
        <w:t xml:space="preserve">. </w:t>
      </w:r>
      <w:r w:rsidR="00A87C47">
        <w:rPr/>
        <w:t>So</w:t>
      </w:r>
      <w:r w:rsidR="00A87C47">
        <w:rPr/>
        <w:t xml:space="preserve"> </w:t>
      </w:r>
      <w:r w:rsidR="00A87C47">
        <w:rPr/>
        <w:t>you're</w:t>
      </w:r>
      <w:r w:rsidR="00A87C47">
        <w:rPr/>
        <w:t xml:space="preserve"> often</w:t>
      </w:r>
      <w:r w:rsidR="00A87C47">
        <w:rPr/>
        <w:t xml:space="preserve"> </w:t>
      </w:r>
      <w:r w:rsidR="00A87C47">
        <w:rPr/>
        <w:t>being watched</w:t>
      </w:r>
      <w:r w:rsidR="00A87C47">
        <w:rPr/>
        <w:t xml:space="preserve"> more often. </w:t>
      </w:r>
      <w:r w:rsidR="00A87C47">
        <w:rPr/>
        <w:t>You're</w:t>
      </w:r>
      <w:r w:rsidR="00A87C47">
        <w:rPr/>
        <w:t xml:space="preserve"> more visible.</w:t>
      </w:r>
      <w:r w:rsidR="00087E3B">
        <w:rPr/>
        <w:t xml:space="preserve"> </w:t>
      </w:r>
      <w:r w:rsidR="00A87C47">
        <w:rPr/>
        <w:t xml:space="preserve">You are </w:t>
      </w:r>
      <w:r w:rsidR="00A87C47">
        <w:rPr/>
        <w:t>kind of just</w:t>
      </w:r>
      <w:r w:rsidR="00A87C47">
        <w:rPr/>
        <w:t xml:space="preserve"> in the public eye all the time. Everyone knows who the minister is, you know, in a </w:t>
      </w:r>
      <w:r w:rsidR="00A87C47">
        <w:rPr/>
        <w:t>rural</w:t>
      </w:r>
      <w:r w:rsidR="47998B89">
        <w:rPr/>
        <w:t>,</w:t>
      </w:r>
      <w:r w:rsidR="00A87C47">
        <w:rPr/>
        <w:t xml:space="preserve"> they should</w:t>
      </w:r>
      <w:r w:rsidR="702C8390">
        <w:rPr/>
        <w:t xml:space="preserve"> a</w:t>
      </w:r>
      <w:r w:rsidR="00A87C47">
        <w:rPr/>
        <w:t xml:space="preserve">nyway, I think so. </w:t>
      </w:r>
      <w:r w:rsidR="00A87C47">
        <w:rPr/>
        <w:t>You're</w:t>
      </w:r>
      <w:r w:rsidR="00A87C47">
        <w:rPr/>
        <w:t xml:space="preserve"> </w:t>
      </w:r>
      <w:r w:rsidR="00A87C47">
        <w:rPr/>
        <w:t>kind of always</w:t>
      </w:r>
      <w:r w:rsidR="00A87C47">
        <w:rPr/>
        <w:t xml:space="preserve"> on duty at that level</w:t>
      </w:r>
      <w:r w:rsidR="41DB425F">
        <w:rPr/>
        <w:t>,</w:t>
      </w:r>
      <w:r w:rsidR="00A87C47">
        <w:rPr/>
        <w:t xml:space="preserve"> you </w:t>
      </w:r>
      <w:r w:rsidR="00A87C47">
        <w:rPr/>
        <w:t xml:space="preserve">know, </w:t>
      </w:r>
      <w:r w:rsidR="00A87C47">
        <w:rPr/>
        <w:t>it's</w:t>
      </w:r>
      <w:r w:rsidR="00A87C47">
        <w:rPr/>
        <w:t xml:space="preserve"> not so easy to </w:t>
      </w:r>
      <w:r w:rsidR="72FAAA57">
        <w:rPr/>
        <w:t xml:space="preserve">go out for </w:t>
      </w:r>
      <w:r w:rsidR="72FAAA57">
        <w:rPr/>
        <w:t>a</w:t>
      </w:r>
      <w:r w:rsidR="00A87C47">
        <w:rPr/>
        <w:t xml:space="preserve"> coffee</w:t>
      </w:r>
      <w:r w:rsidR="00A87C47">
        <w:rPr/>
        <w:t xml:space="preserve"> with your wife.</w:t>
      </w:r>
      <w:r w:rsidR="00087E3B">
        <w:rPr/>
        <w:t xml:space="preserve"> </w:t>
      </w:r>
      <w:r w:rsidR="00A87C47">
        <w:rPr/>
        <w:t>It's</w:t>
      </w:r>
      <w:r w:rsidR="4A4D168C">
        <w:rPr/>
        <w:t>,</w:t>
      </w:r>
      <w:r w:rsidR="00A87C47">
        <w:rPr/>
        <w:t xml:space="preserve"> </w:t>
      </w:r>
      <w:r w:rsidR="00A87C47">
        <w:rPr/>
        <w:t>it's</w:t>
      </w:r>
      <w:r w:rsidR="00A87C47">
        <w:rPr/>
        <w:t xml:space="preserve"> easy, but </w:t>
      </w:r>
      <w:r w:rsidR="00A87C47">
        <w:rPr/>
        <w:t>it's</w:t>
      </w:r>
      <w:r w:rsidR="00A87C47">
        <w:rPr/>
        <w:t xml:space="preserve"> not</w:t>
      </w:r>
      <w:r w:rsidR="30DC5FF8">
        <w:rPr/>
        <w:t xml:space="preserve"> </w:t>
      </w:r>
      <w:r w:rsidR="00A87C47">
        <w:rPr/>
        <w:t xml:space="preserve">easy to go anonymously for a coffee with your wife and not get involved in </w:t>
      </w:r>
      <w:r w:rsidR="00A87C47">
        <w:rPr/>
        <w:t>church</w:t>
      </w:r>
      <w:r w:rsidR="709BD16C">
        <w:rPr/>
        <w:t>,</w:t>
      </w:r>
      <w:r w:rsidR="709BD16C">
        <w:rPr/>
        <w:t xml:space="preserve"> a lot of</w:t>
      </w:r>
      <w:r w:rsidR="00A87C47">
        <w:rPr/>
        <w:t xml:space="preserve"> connections are church conversations. </w:t>
      </w:r>
      <w:r w:rsidR="19AEBC50">
        <w:rPr/>
        <w:t>So</w:t>
      </w:r>
      <w:r w:rsidR="19AEBC50">
        <w:rPr/>
        <w:t xml:space="preserve"> I think </w:t>
      </w:r>
      <w:r w:rsidR="19AEBC50">
        <w:rPr/>
        <w:t>that’s</w:t>
      </w:r>
      <w:r w:rsidR="00A87C47">
        <w:rPr/>
        <w:t xml:space="preserve"> one </w:t>
      </w:r>
      <w:r w:rsidR="00A87C47">
        <w:rPr/>
        <w:t>big difference</w:t>
      </w:r>
      <w:r w:rsidR="00A87C47">
        <w:rPr/>
        <w:t>.</w:t>
      </w:r>
    </w:p>
    <w:p w:rsidR="00E05D59" w:rsidRDefault="00A87C47" w14:paraId="72520FCD" w14:textId="3BCA15DC">
      <w:r>
        <w:br/>
      </w:r>
      <w:r w:rsidR="00A87C47">
        <w:rPr/>
        <w:t>I also think</w:t>
      </w:r>
      <w:r w:rsidR="00087E3B">
        <w:rPr/>
        <w:t xml:space="preserve"> f</w:t>
      </w:r>
      <w:r w:rsidR="00A87C47">
        <w:rPr/>
        <w:t xml:space="preserve">or good or </w:t>
      </w:r>
      <w:r w:rsidR="00087E3B">
        <w:rPr/>
        <w:t>ill y</w:t>
      </w:r>
      <w:r w:rsidR="00A87C47">
        <w:rPr/>
        <w:t>our reputation</w:t>
      </w:r>
      <w:r w:rsidR="00087E3B">
        <w:rPr/>
        <w:t xml:space="preserve"> i</w:t>
      </w:r>
      <w:r w:rsidR="00A87C47">
        <w:rPr/>
        <w:t>s more important</w:t>
      </w:r>
      <w:r w:rsidR="00087E3B">
        <w:rPr/>
        <w:t xml:space="preserve"> i</w:t>
      </w:r>
      <w:r w:rsidR="00A87C47">
        <w:rPr/>
        <w:t>n a rural context</w:t>
      </w:r>
      <w:r w:rsidR="00087E3B">
        <w:rPr/>
        <w:t>.</w:t>
      </w:r>
      <w:r w:rsidR="00A87C47">
        <w:rPr/>
        <w:t xml:space="preserve"> </w:t>
      </w:r>
      <w:r w:rsidR="00087E3B">
        <w:rPr/>
        <w:t>B</w:t>
      </w:r>
      <w:r w:rsidR="00A87C47">
        <w:rPr/>
        <w:t xml:space="preserve">y that I mean if you </w:t>
      </w:r>
      <w:r w:rsidR="00A87C47">
        <w:rPr/>
        <w:t>do</w:t>
      </w:r>
      <w:r w:rsidR="00A87C47">
        <w:rPr/>
        <w:t xml:space="preserve"> a </w:t>
      </w:r>
      <w:r w:rsidR="00A87C47">
        <w:rPr/>
        <w:t>really bad</w:t>
      </w:r>
      <w:r w:rsidR="00A87C47">
        <w:rPr/>
        <w:t xml:space="preserve"> </w:t>
      </w:r>
      <w:r w:rsidR="00A87C47">
        <w:rPr/>
        <w:t>funeral</w:t>
      </w:r>
      <w:r w:rsidR="00A87C47">
        <w:rPr/>
        <w:t xml:space="preserve"> </w:t>
      </w:r>
      <w:r w:rsidR="00A87C47">
        <w:rPr/>
        <w:t>the</w:t>
      </w:r>
      <w:r w:rsidR="00A87C47">
        <w:rPr/>
        <w:t xml:space="preserve"> implications of that will last much longer in a rural context because </w:t>
      </w:r>
      <w:r w:rsidR="00A87C47">
        <w:rPr/>
        <w:t>it'll</w:t>
      </w:r>
      <w:r w:rsidR="00A87C47">
        <w:rPr/>
        <w:t xml:space="preserve"> all be the same people that </w:t>
      </w:r>
      <w:r w:rsidR="00A87C47">
        <w:rPr/>
        <w:t>you'll</w:t>
      </w:r>
      <w:r w:rsidR="00A87C47">
        <w:rPr/>
        <w:t xml:space="preserve"> see </w:t>
      </w:r>
      <w:r w:rsidR="00A87C47">
        <w:rPr/>
        <w:t>again and again</w:t>
      </w:r>
      <w:r w:rsidR="00A87C47">
        <w:rPr/>
        <w:t>. And if you're</w:t>
      </w:r>
      <w:r w:rsidR="00087E3B">
        <w:rPr/>
        <w:t>, y</w:t>
      </w:r>
      <w:r w:rsidR="00A87C47">
        <w:rPr/>
        <w:t>ou know</w:t>
      </w:r>
      <w:r w:rsidR="548A570C">
        <w:rPr/>
        <w:t xml:space="preserve"> if</w:t>
      </w:r>
      <w:r w:rsidR="00A87C47">
        <w:rPr/>
        <w:t xml:space="preserve"> you're maybe insensitive or preach a </w:t>
      </w:r>
      <w:r w:rsidR="74764311">
        <w:rPr/>
        <w:t>h</w:t>
      </w:r>
      <w:r w:rsidR="00A87C47">
        <w:rPr/>
        <w:t>ellfire sermon at a funeral and offend people, or get someone's name wrong, you know or anything like that, that tends to stick much longer I think in a rural context you can't get away from it. Probably in the city, it's never a good thing, but in the city the fallout from that probably wouldn't last as long, and w</w:t>
      </w:r>
      <w:r w:rsidR="3B5B0C6E">
        <w:rPr/>
        <w:t>ouldn't be a</w:t>
      </w:r>
      <w:r w:rsidR="00A87C47">
        <w:rPr/>
        <w:t>s significant and conversely you know, if you do a really powerful</w:t>
      </w:r>
      <w:r w:rsidR="00087E3B">
        <w:rPr/>
        <w:t xml:space="preserve"> e</w:t>
      </w:r>
      <w:r w:rsidR="00A87C47">
        <w:rPr/>
        <w:t>motional or emotionally sensitive and compassionate funeral in our in a rural context that can have a huge impact because so many people will be there</w:t>
      </w:r>
      <w:r w:rsidR="3F1D128E">
        <w:rPr/>
        <w:t xml:space="preserve">. </w:t>
      </w:r>
      <w:r w:rsidR="00A87C47">
        <w:rPr/>
        <w:t>So weddings maybe less about funerals</w:t>
      </w:r>
      <w:r w:rsidR="00087E3B">
        <w:rPr/>
        <w:t xml:space="preserve"> t</w:t>
      </w:r>
      <w:r w:rsidR="00A87C47">
        <w:rPr/>
        <w:t>end to be community events</w:t>
      </w:r>
      <w:r w:rsidR="00087E3B">
        <w:rPr/>
        <w:t xml:space="preserve"> i</w:t>
      </w:r>
      <w:r w:rsidR="00A87C47">
        <w:rPr/>
        <w:t>n a rural context, much more so you obviously have more connections through that and</w:t>
      </w:r>
      <w:r w:rsidR="68EA6D0F">
        <w:rPr/>
        <w:t xml:space="preserve"> the r</w:t>
      </w:r>
      <w:r w:rsidR="00A87C47">
        <w:rPr/>
        <w:t>eputation of the church</w:t>
      </w:r>
      <w:r w:rsidR="00087E3B">
        <w:rPr/>
        <w:t xml:space="preserve"> w</w:t>
      </w:r>
      <w:r w:rsidR="00A87C47">
        <w:rPr/>
        <w:t>ill often be based on</w:t>
      </w:r>
      <w:r w:rsidR="00A87C47">
        <w:rPr/>
        <w:t xml:space="preserve"> </w:t>
      </w:r>
      <w:r w:rsidR="00A87C47">
        <w:rPr/>
        <w:t>how a minister and how the congregation, I guess, responds at a time of sadness or time of grief</w:t>
      </w:r>
      <w:r w:rsidR="00087E3B">
        <w:rPr/>
        <w:t xml:space="preserve"> a</w:t>
      </w:r>
      <w:r w:rsidR="00A87C47">
        <w:rPr/>
        <w:t>nd things like that, I think how the church responds</w:t>
      </w:r>
      <w:r w:rsidR="00087E3B">
        <w:rPr/>
        <w:t xml:space="preserve"> to l</w:t>
      </w:r>
      <w:r w:rsidR="00A87C47">
        <w:rPr/>
        <w:t xml:space="preserve">ocal crisis can have a </w:t>
      </w:r>
      <w:r w:rsidR="00A87C47">
        <w:rPr/>
        <w:t>really major</w:t>
      </w:r>
      <w:r w:rsidR="00A87C47">
        <w:rPr/>
        <w:t xml:space="preserve"> impact in a rural community.</w:t>
      </w:r>
      <w:r w:rsidR="00087E3B">
        <w:rPr/>
        <w:t xml:space="preserve"> </w:t>
      </w:r>
      <w:r w:rsidR="00A87C47">
        <w:rPr/>
        <w:t xml:space="preserve">Because </w:t>
      </w:r>
      <w:r w:rsidR="00A87C47">
        <w:rPr/>
        <w:t>it's</w:t>
      </w:r>
      <w:r w:rsidR="00A87C47">
        <w:rPr/>
        <w:t xml:space="preserve"> smaller and</w:t>
      </w:r>
      <w:r w:rsidR="00087E3B">
        <w:rPr/>
        <w:t xml:space="preserve"> </w:t>
      </w:r>
      <w:r w:rsidR="00087E3B">
        <w:rPr/>
        <w:t>i</w:t>
      </w:r>
      <w:r w:rsidR="00A87C47">
        <w:rPr/>
        <w:t>t's</w:t>
      </w:r>
      <w:r w:rsidR="00A87C47">
        <w:rPr/>
        <w:t xml:space="preserve"> more </w:t>
      </w:r>
      <w:r w:rsidR="00A87C47">
        <w:rPr/>
        <w:t>visible</w:t>
      </w:r>
      <w:r w:rsidR="00A87C47">
        <w:rPr/>
        <w:t xml:space="preserve"> the response of a church.</w:t>
      </w:r>
    </w:p>
    <w:p w:rsidR="00E05D59" w:rsidRDefault="00A87C47" w14:paraId="513528C1" w14:textId="73868CF2">
      <w:r w:rsidRPr="0426F424" w:rsidR="00A87C47">
        <w:rPr>
          <w:b w:val="1"/>
          <w:bCs w:val="1"/>
        </w:rPr>
        <w:t>[Interviewer]</w:t>
      </w:r>
      <w:r>
        <w:br/>
      </w:r>
      <w:r w:rsidR="00A87C47">
        <w:rPr/>
        <w:t>20:22</w:t>
      </w:r>
      <w:r>
        <w:br/>
      </w:r>
      <w:r w:rsidR="00A87C47">
        <w:rPr/>
        <w:t>Thank you.</w:t>
      </w:r>
      <w:r w:rsidR="5755D612">
        <w:rPr/>
        <w:t xml:space="preserve"> </w:t>
      </w:r>
      <w:r w:rsidR="00A87C47">
        <w:rPr/>
        <w:t>To what extent did your training equip you for serving in a particular context? Any context?</w:t>
      </w:r>
    </w:p>
    <w:p w:rsidR="00E05D59" w:rsidRDefault="00A87C47" w14:paraId="114D0639" w14:textId="252CA475">
      <w:r w:rsidRPr="0426F424" w:rsidR="00A87C47">
        <w:rPr>
          <w:b w:val="1"/>
          <w:bCs w:val="1"/>
        </w:rPr>
        <w:t>[Participant]</w:t>
      </w:r>
      <w:r>
        <w:br/>
      </w:r>
      <w:r w:rsidR="00A87C47">
        <w:rPr/>
        <w:t>20:33</w:t>
      </w:r>
      <w:r>
        <w:br/>
      </w:r>
      <w:r w:rsidR="7685A89B">
        <w:rPr/>
        <w:t xml:space="preserve">It </w:t>
      </w:r>
      <w:r w:rsidR="7685A89B">
        <w:rPr/>
        <w:t>did</w:t>
      </w:r>
      <w:r w:rsidR="7685A89B">
        <w:rPr/>
        <w:t xml:space="preserve"> and it didn't. </w:t>
      </w:r>
      <w:r w:rsidR="009D50F2">
        <w:rPr/>
        <w:t xml:space="preserve"> </w:t>
      </w:r>
      <w:r w:rsidR="00A87C47">
        <w:rPr/>
        <w:t>I think I</w:t>
      </w:r>
      <w:r w:rsidR="00A87C47">
        <w:rPr/>
        <w:t xml:space="preserve"> still benefit theologically from the training that I received in terms of</w:t>
      </w:r>
      <w:r w:rsidR="009D50F2">
        <w:rPr/>
        <w:t>, y</w:t>
      </w:r>
      <w:r w:rsidR="00A87C47">
        <w:rPr/>
        <w:t>ou know</w:t>
      </w:r>
      <w:r w:rsidR="009D50F2">
        <w:rPr/>
        <w:t>, b</w:t>
      </w:r>
      <w:r w:rsidR="00A87C47">
        <w:rPr/>
        <w:t>ible context and an overall understanding of God's plan of salvation and general</w:t>
      </w:r>
      <w:r w:rsidR="009D50F2">
        <w:rPr/>
        <w:t xml:space="preserve"> </w:t>
      </w:r>
      <w:r w:rsidR="3EF0F444">
        <w:rPr/>
        <w:t>theological</w:t>
      </w:r>
      <w:r w:rsidR="00A87C47">
        <w:rPr/>
        <w:t xml:space="preserve"> foundations for preaching. </w:t>
      </w:r>
      <w:r w:rsidR="00A87C47">
        <w:rPr/>
        <w:t>I think it</w:t>
      </w:r>
      <w:r w:rsidR="00A87C47">
        <w:rPr/>
        <w:t xml:space="preserve"> was good.</w:t>
      </w:r>
      <w:r w:rsidR="009D50F2">
        <w:rPr/>
        <w:t xml:space="preserve"> </w:t>
      </w:r>
      <w:r w:rsidR="00A87C47">
        <w:rPr/>
        <w:t>Practically</w:t>
      </w:r>
      <w:r w:rsidR="009D50F2">
        <w:rPr/>
        <w:t>, p</w:t>
      </w:r>
      <w:r w:rsidR="00A87C47">
        <w:rPr/>
        <w:t>robably not so much.</w:t>
      </w:r>
      <w:r w:rsidR="009E6FB4">
        <w:rPr/>
        <w:t xml:space="preserve"> </w:t>
      </w:r>
      <w:r w:rsidR="00A87C47">
        <w:rPr/>
        <w:t>Probably better</w:t>
      </w:r>
      <w:r w:rsidR="009E6FB4">
        <w:rPr/>
        <w:t>, m</w:t>
      </w:r>
      <w:r w:rsidR="00A87C47">
        <w:rPr/>
        <w:t>uch better now</w:t>
      </w:r>
      <w:r w:rsidR="2A042878">
        <w:rPr/>
        <w:t>,</w:t>
      </w:r>
      <w:r w:rsidR="0B80FB20">
        <w:rPr/>
        <w:t xml:space="preserve"> but</w:t>
      </w:r>
      <w:r w:rsidR="00A87C47">
        <w:rPr/>
        <w:t xml:space="preserve"> </w:t>
      </w:r>
      <w:r w:rsidR="00A87C47">
        <w:rPr/>
        <w:t>I</w:t>
      </w:r>
      <w:r w:rsidR="06AAE635">
        <w:rPr/>
        <w:t xml:space="preserve"> had</w:t>
      </w:r>
      <w:r w:rsidR="00A87C47">
        <w:rPr/>
        <w:t xml:space="preserve"> the</w:t>
      </w:r>
      <w:r w:rsidR="00A87C47">
        <w:rPr/>
        <w:t xml:space="preserve"> advantage of being a minister's son. </w:t>
      </w:r>
      <w:r w:rsidR="00A87C47">
        <w:rPr/>
        <w:t>So</w:t>
      </w:r>
      <w:r w:rsidR="00A87C47">
        <w:rPr/>
        <w:t xml:space="preserve"> I grew up in a mans</w:t>
      </w:r>
      <w:r w:rsidR="009E6FB4">
        <w:rPr/>
        <w:t>e</w:t>
      </w:r>
      <w:r w:rsidR="00A87C47">
        <w:rPr/>
        <w:t xml:space="preserve">, so I saw a lot of things from the </w:t>
      </w:r>
      <w:r w:rsidR="00A87C47">
        <w:rPr/>
        <w:t>inside</w:t>
      </w:r>
      <w:r w:rsidR="2D9C1BF0">
        <w:rPr/>
        <w:t>,</w:t>
      </w:r>
      <w:r w:rsidR="009E6FB4">
        <w:rPr/>
        <w:t xml:space="preserve"> s</w:t>
      </w:r>
      <w:r w:rsidR="00A87C47">
        <w:rPr/>
        <w:t xml:space="preserve">o I </w:t>
      </w:r>
      <w:r w:rsidR="00A87C47">
        <w:rPr/>
        <w:t>probably did</w:t>
      </w:r>
      <w:r w:rsidR="00A87C47">
        <w:rPr/>
        <w:t xml:space="preserve"> have an advantage over some guys in that respect.</w:t>
      </w:r>
      <w:r w:rsidR="009E6FB4">
        <w:rPr/>
        <w:t xml:space="preserve"> </w:t>
      </w:r>
      <w:r w:rsidR="00A87C47">
        <w:rPr/>
        <w:t>You know, when I was when I was, I mean that's 35 years ago</w:t>
      </w:r>
      <w:r w:rsidR="548995EE">
        <w:rPr/>
        <w:t xml:space="preserve"> there was</w:t>
      </w:r>
      <w:r w:rsidR="00A87C47">
        <w:rPr/>
        <w:t xml:space="preserve"> very little practical</w:t>
      </w:r>
      <w:r w:rsidR="009E6FB4">
        <w:rPr/>
        <w:t xml:space="preserve"> t</w:t>
      </w:r>
      <w:r w:rsidR="00A87C47">
        <w:rPr/>
        <w:t xml:space="preserve">raining or counselling, training or any </w:t>
      </w:r>
      <w:r w:rsidR="00A87C47">
        <w:rPr/>
        <w:t>kind of discipleship training</w:t>
      </w:r>
      <w:r w:rsidR="21FB371B">
        <w:rPr/>
        <w:t xml:space="preserve"> r</w:t>
      </w:r>
      <w:r w:rsidR="00A87C47">
        <w:rPr/>
        <w:t>eally, it was raw theology</w:t>
      </w:r>
      <w:r w:rsidR="00CF625E">
        <w:rPr/>
        <w:t xml:space="preserve"> a</w:t>
      </w:r>
      <w:r w:rsidR="00A87C47">
        <w:rPr/>
        <w:t xml:space="preserve">nd basic pastoral theological training in terms of what it would be like to be a minister. But I mean </w:t>
      </w:r>
      <w:r w:rsidR="00A87C47">
        <w:rPr/>
        <w:t>yeah</w:t>
      </w:r>
      <w:r w:rsidR="00A87C47">
        <w:rPr/>
        <w:t xml:space="preserve">, it was </w:t>
      </w:r>
      <w:r w:rsidR="00A87C47">
        <w:rPr/>
        <w:t>probably 50</w:t>
      </w:r>
      <w:r w:rsidR="074DA95F">
        <w:rPr/>
        <w:t>/</w:t>
      </w:r>
      <w:r w:rsidR="00A87C47">
        <w:rPr/>
        <w:t>50</w:t>
      </w:r>
      <w:r w:rsidR="00A87C47">
        <w:rPr/>
        <w:t>.</w:t>
      </w:r>
      <w:r w:rsidR="00CF625E">
        <w:rPr/>
        <w:t xml:space="preserve"> </w:t>
      </w:r>
      <w:r w:rsidR="00A87C47">
        <w:rPr/>
        <w:t xml:space="preserve">Yes, </w:t>
      </w:r>
      <w:r w:rsidR="00A87C47">
        <w:rPr/>
        <w:t>that's</w:t>
      </w:r>
      <w:r w:rsidR="00A87C47">
        <w:rPr/>
        <w:t xml:space="preserve"> </w:t>
      </w:r>
      <w:r w:rsidR="00A87C47">
        <w:rPr/>
        <w:t>really unhelpful</w:t>
      </w:r>
      <w:r w:rsidR="00A87C47">
        <w:rPr/>
        <w:t xml:space="preserve">. Some of it depended on who you </w:t>
      </w:r>
      <w:r w:rsidR="00A87C47">
        <w:rPr/>
        <w:t xml:space="preserve">had </w:t>
      </w:r>
      <w:r w:rsidR="00A87C47">
        <w:rPr/>
        <w:t>teaching</w:t>
      </w:r>
      <w:r w:rsidR="00A87C47">
        <w:rPr/>
        <w:t xml:space="preserve"> you. I mean, for pastoral theology, we had </w:t>
      </w:r>
      <w:r w:rsidR="2D5BACCA">
        <w:rPr/>
        <w:t>Alasdair</w:t>
      </w:r>
      <w:r w:rsidR="00A87C47">
        <w:rPr/>
        <w:t xml:space="preserve"> I MacLeod, who was in [Neighborhood] and previously and or went on to be in Saint Andrews. He was brilliant and he was very practical. Really helpful. He dealt with current issues at the time</w:t>
      </w:r>
      <w:r w:rsidR="41E26A1E">
        <w:rPr/>
        <w:t xml:space="preserve">. </w:t>
      </w:r>
      <w:r w:rsidR="00A87C47">
        <w:rPr/>
        <w:t>But</w:t>
      </w:r>
      <w:r w:rsidR="00A87C47">
        <w:rPr/>
        <w:t xml:space="preserve"> the</w:t>
      </w:r>
      <w:r w:rsidR="00A87C47">
        <w:rPr/>
        <w:t xml:space="preserve"> old guy before him was a nightmare, you know? </w:t>
      </w:r>
      <w:r w:rsidR="00A87C47">
        <w:rPr/>
        <w:t>So</w:t>
      </w:r>
      <w:r w:rsidR="00A87C47">
        <w:rPr/>
        <w:t xml:space="preserve"> he </w:t>
      </w:r>
      <w:r w:rsidR="00A87C47">
        <w:rPr/>
        <w:t>didn't</w:t>
      </w:r>
      <w:r w:rsidR="00A87C47">
        <w:rPr/>
        <w:t xml:space="preserve"> really learn anything. </w:t>
      </w:r>
      <w:r w:rsidR="00A87C47">
        <w:rPr/>
        <w:t>So</w:t>
      </w:r>
      <w:r w:rsidR="00A87C47">
        <w:rPr/>
        <w:t xml:space="preserve"> it did depend a little bit on who you had.</w:t>
      </w:r>
    </w:p>
    <w:p w:rsidR="00E05D59" w:rsidRDefault="00A87C47" w14:paraId="20D13686" w14:textId="11D0325D">
      <w:r w:rsidRPr="0426F424" w:rsidR="00A87C47">
        <w:rPr>
          <w:b w:val="1"/>
          <w:bCs w:val="1"/>
        </w:rPr>
        <w:t>[Interviewer]</w:t>
      </w:r>
      <w:r>
        <w:br/>
      </w:r>
      <w:r w:rsidR="00A87C47">
        <w:rPr/>
        <w:t>22:55</w:t>
      </w:r>
      <w:r>
        <w:br/>
      </w:r>
      <w:r w:rsidR="2B0C00C0">
        <w:rPr/>
        <w:t>W</w:t>
      </w:r>
      <w:r w:rsidR="00A87C47">
        <w:rPr/>
        <w:t xml:space="preserve">hat is your understanding of the mission of the church and </w:t>
      </w:r>
      <w:r w:rsidR="00A87C47">
        <w:rPr/>
        <w:t>actually has</w:t>
      </w:r>
      <w:r w:rsidR="00A87C47">
        <w:rPr/>
        <w:t xml:space="preserve"> that understanding </w:t>
      </w:r>
      <w:r w:rsidR="00A87C47">
        <w:rPr/>
        <w:t>kind of evolved</w:t>
      </w:r>
      <w:r w:rsidR="00A87C47">
        <w:rPr/>
        <w:t xml:space="preserve"> or been shaped at all by your experience in ministry?</w:t>
      </w:r>
    </w:p>
    <w:p w:rsidR="00E05D59" w:rsidRDefault="00A87C47" w14:paraId="32EFD294" w14:textId="756F5B1B">
      <w:r w:rsidRPr="0426F424" w:rsidR="00A87C47">
        <w:rPr>
          <w:b w:val="1"/>
          <w:bCs w:val="1"/>
        </w:rPr>
        <w:t>[Participant]</w:t>
      </w:r>
      <w:r>
        <w:br/>
      </w:r>
      <w:r w:rsidR="00A87C47">
        <w:rPr/>
        <w:t>23:23</w:t>
      </w:r>
      <w:r>
        <w:br/>
      </w:r>
      <w:r w:rsidR="00A87C47">
        <w:rPr/>
        <w:t xml:space="preserve">Yeah, I mean, to be honest, going into ministry 35 years ago, </w:t>
      </w:r>
      <w:r w:rsidR="00A87C47">
        <w:rPr/>
        <w:t>I'm</w:t>
      </w:r>
      <w:r w:rsidR="00A87C47">
        <w:rPr/>
        <w:t xml:space="preserve"> not sure that we thought in these terms quite so much. </w:t>
      </w:r>
      <w:r w:rsidR="00A87C47">
        <w:rPr/>
        <w:t>I guess you</w:t>
      </w:r>
      <w:r w:rsidR="00A87C47">
        <w:rPr/>
        <w:t xml:space="preserve"> thought in terms of</w:t>
      </w:r>
      <w:r w:rsidR="4FC026C0">
        <w:rPr/>
        <w:t xml:space="preserve"> r</w:t>
      </w:r>
      <w:r w:rsidR="00A87C47">
        <w:rPr/>
        <w:t>eaching or preaching and reaching</w:t>
      </w:r>
      <w:r w:rsidR="0476964F">
        <w:rPr/>
        <w:t xml:space="preserve"> </w:t>
      </w:r>
      <w:r w:rsidR="60884922">
        <w:rPr/>
        <w:t>i</w:t>
      </w:r>
      <w:r w:rsidR="00A87C47">
        <w:rPr/>
        <w:t xml:space="preserve">n </w:t>
      </w:r>
      <w:r w:rsidR="00A87C47">
        <w:rPr/>
        <w:t>very simple</w:t>
      </w:r>
      <w:r w:rsidR="00A87C47">
        <w:rPr/>
        <w:t xml:space="preserve"> terms, and there </w:t>
      </w:r>
      <w:r w:rsidR="00A87C47">
        <w:rPr/>
        <w:t>wasn't</w:t>
      </w:r>
      <w:r w:rsidR="00A87C47">
        <w:rPr/>
        <w:t xml:space="preserve"> much strategic thinking.</w:t>
      </w:r>
      <w:r w:rsidR="6635E280">
        <w:rPr/>
        <w:t xml:space="preserve"> </w:t>
      </w:r>
      <w:r w:rsidR="00A87C47">
        <w:rPr/>
        <w:t>And there was much more traditionalism.</w:t>
      </w:r>
      <w:r w:rsidR="45D5CC2D">
        <w:rPr/>
        <w:t xml:space="preserve"> </w:t>
      </w:r>
      <w:r w:rsidR="00A87C47">
        <w:rPr/>
        <w:t>And in many ways, my first ten years of ministry</w:t>
      </w:r>
      <w:r w:rsidR="2C595171">
        <w:rPr/>
        <w:t xml:space="preserve"> w</w:t>
      </w:r>
      <w:r w:rsidR="00A87C47">
        <w:rPr/>
        <w:t xml:space="preserve">ere blighted by the divisions in the church before the split in 2000, so there was a kind of </w:t>
      </w:r>
      <w:r w:rsidR="00A87C47">
        <w:rPr/>
        <w:t>10 year</w:t>
      </w:r>
      <w:r w:rsidR="00A87C47">
        <w:rPr/>
        <w:t xml:space="preserve"> conflict, as it </w:t>
      </w:r>
      <w:r w:rsidR="00A87C47">
        <w:rPr/>
        <w:t>were</w:t>
      </w:r>
      <w:r w:rsidR="00A87C47">
        <w:rPr/>
        <w:t xml:space="preserve"> before 2000, when the church split</w:t>
      </w:r>
      <w:r w:rsidR="449119BA">
        <w:rPr/>
        <w:t xml:space="preserve"> a</w:t>
      </w:r>
      <w:r w:rsidR="00A87C47">
        <w:rPr/>
        <w:t>nd that was a very negative and dark time in the church.</w:t>
      </w:r>
      <w:r w:rsidR="6BACEC37">
        <w:rPr/>
        <w:t xml:space="preserve"> </w:t>
      </w:r>
      <w:r w:rsidR="00A87C47">
        <w:rPr/>
        <w:t xml:space="preserve">And </w:t>
      </w:r>
      <w:r w:rsidR="00A87C47">
        <w:rPr/>
        <w:t>so</w:t>
      </w:r>
      <w:r w:rsidR="00A87C47">
        <w:rPr/>
        <w:t xml:space="preserve"> there </w:t>
      </w:r>
      <w:r w:rsidR="00A87C47">
        <w:rPr/>
        <w:t>wasn't</w:t>
      </w:r>
      <w:r w:rsidR="00A87C47">
        <w:rPr/>
        <w:t xml:space="preserve"> much strategy and thinking about mission, but </w:t>
      </w:r>
      <w:r w:rsidR="00A87C47">
        <w:rPr/>
        <w:t>I think</w:t>
      </w:r>
      <w:r w:rsidR="333D9A61">
        <w:rPr/>
        <w:t xml:space="preserve"> </w:t>
      </w:r>
      <w:r w:rsidR="2F399316">
        <w:rPr/>
        <w:t>it</w:t>
      </w:r>
      <w:r w:rsidR="2F399316">
        <w:rPr/>
        <w:t xml:space="preserve"> </w:t>
      </w:r>
      <w:r w:rsidR="333D9A61">
        <w:rPr/>
        <w:t>w</w:t>
      </w:r>
      <w:r w:rsidR="00A87C47">
        <w:rPr/>
        <w:t>as about survival in some ways.</w:t>
      </w:r>
      <w:r w:rsidR="05BBF150">
        <w:rPr/>
        <w:t xml:space="preserve"> </w:t>
      </w:r>
      <w:r w:rsidR="00A87C47">
        <w:rPr/>
        <w:t>But</w:t>
      </w:r>
      <w:r w:rsidR="00A87C47">
        <w:rPr/>
        <w:t xml:space="preserve"> post 2000, it was a really </w:t>
      </w:r>
      <w:r w:rsidR="00A87C47">
        <w:rPr/>
        <w:t>good time</w:t>
      </w:r>
      <w:r w:rsidR="00A87C47">
        <w:rPr/>
        <w:t xml:space="preserve"> because we were stripped </w:t>
      </w:r>
      <w:r w:rsidR="00A87C47">
        <w:rPr/>
        <w:t>back</w:t>
      </w:r>
      <w:r w:rsidR="00A87C47">
        <w:rPr/>
        <w:t xml:space="preserve"> maybe 1/3 of the congregations </w:t>
      </w:r>
      <w:r w:rsidR="00A87C47">
        <w:rPr/>
        <w:t>left</w:t>
      </w:r>
      <w:r w:rsidR="00A87C47">
        <w:rPr/>
        <w:t xml:space="preserve"> and </w:t>
      </w:r>
      <w:r w:rsidR="5726588E">
        <w:rPr/>
        <w:t>a</w:t>
      </w:r>
      <w:r w:rsidR="00A87C47">
        <w:rPr/>
        <w:t xml:space="preserve"> third of the ministers left. And </w:t>
      </w:r>
      <w:r w:rsidR="00A87C47">
        <w:rPr/>
        <w:t>so</w:t>
      </w:r>
      <w:r w:rsidR="00A87C47">
        <w:rPr/>
        <w:t xml:space="preserve"> we had to rethink what we were about and rethink the mission of the church is just to, you know, to reach out with the gospel and to disciple believers in simplistic terms.</w:t>
      </w:r>
      <w:r w:rsidR="77E7E84B">
        <w:rPr/>
        <w:t xml:space="preserve"> </w:t>
      </w:r>
      <w:r w:rsidR="00A87C47">
        <w:rPr/>
        <w:t>And at that time, you know, we did, there was quite a lot of</w:t>
      </w:r>
      <w:r w:rsidR="5EB94332">
        <w:rPr/>
        <w:t xml:space="preserve"> r</w:t>
      </w:r>
      <w:r w:rsidR="00A87C47">
        <w:rPr/>
        <w:t xml:space="preserve">oadshows </w:t>
      </w:r>
      <w:r w:rsidR="676A21A9">
        <w:rPr/>
        <w:t>for want</w:t>
      </w:r>
      <w:r w:rsidR="00A87C47">
        <w:rPr/>
        <w:t xml:space="preserve"> of a better word that went right through the church</w:t>
      </w:r>
      <w:r w:rsidR="0DBD9AF3">
        <w:rPr/>
        <w:t xml:space="preserve"> w</w:t>
      </w:r>
      <w:r w:rsidR="00A87C47">
        <w:rPr/>
        <w:t>ith people</w:t>
      </w:r>
      <w:r w:rsidR="575CA211">
        <w:rPr/>
        <w:t>, o</w:t>
      </w:r>
      <w:r w:rsidR="00A87C47">
        <w:rPr/>
        <w:t>rdinary members in the church</w:t>
      </w:r>
      <w:r w:rsidR="75A3CF3F">
        <w:rPr/>
        <w:t>, p</w:t>
      </w:r>
      <w:r w:rsidR="00A87C47">
        <w:rPr/>
        <w:t xml:space="preserve">articipating in you know question </w:t>
      </w:r>
      <w:r w:rsidR="6DA4C866">
        <w:rPr/>
        <w:t xml:space="preserve">and answer </w:t>
      </w:r>
      <w:r w:rsidR="00A87C47">
        <w:rPr/>
        <w:t xml:space="preserve">discussions about which direction the church should go in and what should the what should the mission of the church be? And that was </w:t>
      </w:r>
      <w:r w:rsidR="00A87C47">
        <w:rPr/>
        <w:t>really good</w:t>
      </w:r>
      <w:r w:rsidR="00A87C47">
        <w:rPr/>
        <w:t xml:space="preserve"> and </w:t>
      </w:r>
      <w:r w:rsidR="00A87C47">
        <w:rPr/>
        <w:t>it's</w:t>
      </w:r>
      <w:r w:rsidR="00A87C47">
        <w:rPr/>
        <w:t xml:space="preserve"> I think from that that they </w:t>
      </w:r>
      <w:r w:rsidR="00A87C47">
        <w:rPr/>
        <w:t>kind of eventually</w:t>
      </w:r>
      <w:r w:rsidR="00A87C47">
        <w:rPr/>
        <w:t xml:space="preserve"> the planting movement came to the floor</w:t>
      </w:r>
      <w:r w:rsidR="4FD4748B">
        <w:rPr/>
        <w:t xml:space="preserve"> a</w:t>
      </w:r>
      <w:r w:rsidR="302604CB">
        <w:rPr/>
        <w:t>nd no</w:t>
      </w:r>
      <w:r w:rsidR="704F3ABF">
        <w:rPr/>
        <w:t>w</w:t>
      </w:r>
      <w:r w:rsidR="302604CB">
        <w:rPr/>
        <w:t xml:space="preserve"> the Healthy Gospel Church in every </w:t>
      </w:r>
      <w:r w:rsidR="302604CB">
        <w:rPr/>
        <w:t>community.</w:t>
      </w:r>
      <w:r w:rsidR="7C8F67EC">
        <w:rPr/>
        <w:t xml:space="preserve"> </w:t>
      </w:r>
      <w:r w:rsidR="00A87C47">
        <w:rPr/>
        <w:t>So</w:t>
      </w:r>
      <w:r w:rsidR="00A87C47">
        <w:rPr/>
        <w:t xml:space="preserve"> </w:t>
      </w:r>
      <w:r w:rsidR="00A87C47">
        <w:rPr/>
        <w:t>it's</w:t>
      </w:r>
      <w:r w:rsidR="00A87C47">
        <w:rPr/>
        <w:t xml:space="preserve"> been a long kind of</w:t>
      </w:r>
      <w:r w:rsidR="579A880A">
        <w:rPr/>
        <w:t xml:space="preserve"> d</w:t>
      </w:r>
      <w:r w:rsidR="00A87C47">
        <w:rPr/>
        <w:t>istillation I think of</w:t>
      </w:r>
      <w:r w:rsidR="5C53BF39">
        <w:rPr/>
        <w:t xml:space="preserve"> e</w:t>
      </w:r>
      <w:r w:rsidR="0C1BBC0F">
        <w:rPr/>
        <w:t>xperience and traum</w:t>
      </w:r>
      <w:r w:rsidR="26E2470E">
        <w:rPr/>
        <w:t>a and</w:t>
      </w:r>
      <w:r w:rsidR="00A87C47">
        <w:rPr/>
        <w:t xml:space="preserve"> mistakes that have led to where we are now. But </w:t>
      </w:r>
      <w:r w:rsidR="00A87C47">
        <w:rPr/>
        <w:t>there's</w:t>
      </w:r>
      <w:r w:rsidR="00A87C47">
        <w:rPr/>
        <w:t xml:space="preserve"> I think a clearer vision</w:t>
      </w:r>
      <w:r w:rsidR="01DD1ED7">
        <w:rPr/>
        <w:t xml:space="preserve"> o</w:t>
      </w:r>
      <w:r w:rsidR="00A87C47">
        <w:rPr/>
        <w:t xml:space="preserve">f the local church and its </w:t>
      </w:r>
      <w:r w:rsidR="00A87C47">
        <w:rPr/>
        <w:t>role</w:t>
      </w:r>
      <w:r w:rsidR="00A87C47">
        <w:rPr/>
        <w:t xml:space="preserve"> in the Great </w:t>
      </w:r>
      <w:r w:rsidR="00A87C47">
        <w:rPr/>
        <w:t>Commission.</w:t>
      </w:r>
      <w:r w:rsidR="4F279579">
        <w:rPr/>
        <w:t xml:space="preserve"> A</w:t>
      </w:r>
      <w:r w:rsidR="00A87C47">
        <w:rPr/>
        <w:t xml:space="preserve">nd every member </w:t>
      </w:r>
      <w:r w:rsidR="00A87C47">
        <w:rPr/>
        <w:t>ministry</w:t>
      </w:r>
      <w:r w:rsidR="00A87C47">
        <w:rPr/>
        <w:t xml:space="preserve"> </w:t>
      </w:r>
      <w:r w:rsidR="00A87C47">
        <w:rPr/>
        <w:t>being something that is</w:t>
      </w:r>
      <w:r w:rsidR="00A87C47">
        <w:rPr/>
        <w:t xml:space="preserve"> different, I think</w:t>
      </w:r>
      <w:r w:rsidR="30E0D24F">
        <w:rPr/>
        <w:t xml:space="preserve"> f</w:t>
      </w:r>
      <w:r w:rsidR="00A87C47">
        <w:rPr/>
        <w:t xml:space="preserve">or a long time it was </w:t>
      </w:r>
      <w:r w:rsidR="00A87C47">
        <w:rPr/>
        <w:t>very</w:t>
      </w:r>
      <w:r w:rsidR="71F4BB4C">
        <w:rPr/>
        <w:t>,</w:t>
      </w:r>
      <w:r w:rsidR="00A87C47">
        <w:rPr/>
        <w:t xml:space="preserve"> and it still is to a degree</w:t>
      </w:r>
      <w:r w:rsidR="1F6900B5">
        <w:rPr/>
        <w:t xml:space="preserve"> o</w:t>
      </w:r>
      <w:r w:rsidR="00A87C47">
        <w:rPr/>
        <w:t>bviously</w:t>
      </w:r>
      <w:r w:rsidR="00A87C47">
        <w:rPr/>
        <w:t xml:space="preserve"> I think, but it was very minister </w:t>
      </w:r>
      <w:r w:rsidR="00A87C47">
        <w:rPr/>
        <w:t>centric</w:t>
      </w:r>
      <w:r w:rsidR="00A87C47">
        <w:rPr/>
        <w:t xml:space="preserve"> and it was all about the </w:t>
      </w:r>
      <w:r w:rsidR="7D821940">
        <w:rPr/>
        <w:t>m</w:t>
      </w:r>
      <w:r w:rsidR="00A87C47">
        <w:rPr/>
        <w:t>inister</w:t>
      </w:r>
      <w:r w:rsidR="52904194">
        <w:rPr/>
        <w:t xml:space="preserve"> and there was a lot of power, and a lot of </w:t>
      </w:r>
      <w:r w:rsidR="00A87C47">
        <w:rPr/>
        <w:t xml:space="preserve">abuse of </w:t>
      </w:r>
      <w:r w:rsidR="00A87C47">
        <w:rPr/>
        <w:t>power</w:t>
      </w:r>
      <w:r w:rsidR="00A87C47">
        <w:rPr/>
        <w:t xml:space="preserve"> and I think that society has changed and obviously I think as a result also the church has changed</w:t>
      </w:r>
      <w:r w:rsidR="6D51809F">
        <w:rPr/>
        <w:t xml:space="preserve"> b</w:t>
      </w:r>
      <w:r w:rsidR="00A87C47">
        <w:rPr/>
        <w:t xml:space="preserve">ut the church should be </w:t>
      </w:r>
      <w:r w:rsidR="00A87C47">
        <w:rPr/>
        <w:t>moulding</w:t>
      </w:r>
      <w:r w:rsidR="15A2D544">
        <w:rPr/>
        <w:t xml:space="preserve"> a</w:t>
      </w:r>
      <w:r w:rsidR="00A87C47">
        <w:rPr/>
        <w:t xml:space="preserve">nd transforming </w:t>
      </w:r>
      <w:r w:rsidR="00A87C47">
        <w:rPr/>
        <w:t>the society</w:t>
      </w:r>
      <w:r w:rsidR="00A87C47">
        <w:rPr/>
        <w:t xml:space="preserve"> rather than the other way round. But </w:t>
      </w:r>
      <w:r w:rsidR="00A87C47">
        <w:rPr/>
        <w:t>I think that</w:t>
      </w:r>
      <w:r w:rsidR="00A87C47">
        <w:rPr/>
        <w:t xml:space="preserve"> is changing.</w:t>
      </w:r>
      <w:r w:rsidR="5BEE1B61">
        <w:rPr/>
        <w:t xml:space="preserve"> </w:t>
      </w:r>
      <w:r w:rsidR="00A87C47">
        <w:rPr/>
        <w:t>So</w:t>
      </w:r>
      <w:r w:rsidR="339CB2E7">
        <w:rPr/>
        <w:t xml:space="preserve"> I </w:t>
      </w:r>
      <w:r w:rsidR="339CB2E7">
        <w:rPr/>
        <w:t>don’t</w:t>
      </w:r>
      <w:r w:rsidR="339CB2E7">
        <w:rPr/>
        <w:t xml:space="preserve"> know if that answers your question. </w:t>
      </w:r>
      <w:r w:rsidR="00A87C47">
        <w:rPr/>
        <w:t>As typical ministers just rambled.</w:t>
      </w:r>
    </w:p>
    <w:p w:rsidR="00E05D59" w:rsidRDefault="00A87C47" w14:paraId="356E4458" w14:textId="77777777">
      <w:r>
        <w:rPr>
          <w:b/>
        </w:rPr>
        <w:t>[Interviewer]</w:t>
      </w:r>
      <w:r>
        <w:rPr>
          <w:b/>
        </w:rPr>
        <w:br/>
      </w:r>
      <w:r>
        <w:t>26:59</w:t>
      </w:r>
      <w:r>
        <w:br/>
      </w:r>
      <w:r>
        <w:t>What advice would you give to someone who's considering serving in a rural context?</w:t>
      </w:r>
    </w:p>
    <w:p w:rsidR="00E05D59" w:rsidRDefault="00A87C47" w14:paraId="6240AFDF" w14:textId="21C2A992">
      <w:r w:rsidRPr="0426F424" w:rsidR="00A87C47">
        <w:rPr>
          <w:b w:val="1"/>
          <w:bCs w:val="1"/>
        </w:rPr>
        <w:t>[Participant]</w:t>
      </w:r>
      <w:r>
        <w:br/>
      </w:r>
      <w:r w:rsidR="00A87C47">
        <w:rPr/>
        <w:t>27:06</w:t>
      </w:r>
      <w:r>
        <w:br/>
      </w:r>
      <w:r w:rsidR="00A87C47">
        <w:rPr/>
        <w:t>I would advise.</w:t>
      </w:r>
      <w:r w:rsidR="00655D6E">
        <w:rPr/>
        <w:t xml:space="preserve"> </w:t>
      </w:r>
      <w:r w:rsidR="00A87C47">
        <w:rPr/>
        <w:t>That's</w:t>
      </w:r>
      <w:r w:rsidR="00A87C47">
        <w:rPr/>
        <w:t xml:space="preserve"> a great question.</w:t>
      </w:r>
      <w:r w:rsidR="00655D6E">
        <w:rPr/>
        <w:t xml:space="preserve"> </w:t>
      </w:r>
      <w:r w:rsidR="00A87C47">
        <w:rPr/>
        <w:t>My number one, my number one piece of advice</w:t>
      </w:r>
      <w:r w:rsidR="012426E5">
        <w:rPr/>
        <w:t xml:space="preserve"> if</w:t>
      </w:r>
      <w:r w:rsidR="00A87C47">
        <w:rPr/>
        <w:t xml:space="preserve"> the</w:t>
      </w:r>
      <w:r w:rsidR="5FAFADD4">
        <w:rPr/>
        <w:t>y had a</w:t>
      </w:r>
      <w:r w:rsidR="00A87C47">
        <w:rPr/>
        <w:t xml:space="preserve"> family </w:t>
      </w:r>
      <w:r w:rsidR="00A87C47">
        <w:rPr/>
        <w:t xml:space="preserve">would </w:t>
      </w:r>
      <w:r w:rsidR="00A87C47">
        <w:rPr/>
        <w:t xml:space="preserve">be </w:t>
      </w:r>
      <w:r w:rsidR="00A87C47">
        <w:rPr/>
        <w:t>put</w:t>
      </w:r>
      <w:r w:rsidR="00A87C47">
        <w:rPr/>
        <w:t xml:space="preserve"> your kids in the local school.</w:t>
      </w:r>
      <w:r w:rsidR="00655D6E">
        <w:rPr/>
        <w:t xml:space="preserve"> </w:t>
      </w:r>
      <w:r w:rsidR="00A87C47">
        <w:rPr/>
        <w:t>I think if you went into a rural context and homeschooled your kids, I think it would be a huge disadvantage.</w:t>
      </w:r>
      <w:r w:rsidR="00655D6E">
        <w:rPr/>
        <w:t xml:space="preserve"> </w:t>
      </w:r>
      <w:r w:rsidR="00A87C47">
        <w:rPr/>
        <w:t>That's</w:t>
      </w:r>
      <w:r w:rsidR="00A87C47">
        <w:rPr/>
        <w:t xml:space="preserve"> partly a personal thing, partly </w:t>
      </w:r>
      <w:r w:rsidR="00A87C47">
        <w:rPr/>
        <w:t>missional</w:t>
      </w:r>
      <w:r w:rsidR="00A87C47">
        <w:rPr/>
        <w:t xml:space="preserve"> thing. </w:t>
      </w:r>
      <w:r w:rsidR="00A87C47">
        <w:rPr/>
        <w:t>It's</w:t>
      </w:r>
      <w:r w:rsidR="00A87C47">
        <w:rPr/>
        <w:t xml:space="preserve"> partly</w:t>
      </w:r>
      <w:r w:rsidR="00A87C47">
        <w:rPr/>
        <w:t xml:space="preserve"> an</w:t>
      </w:r>
      <w:r w:rsidR="00A87C47">
        <w:rPr/>
        <w:t xml:space="preserve"> understanding of our role in society. Things I know people have </w:t>
      </w:r>
      <w:r w:rsidR="00A87C47">
        <w:rPr/>
        <w:t>very strong</w:t>
      </w:r>
      <w:r w:rsidR="00A87C47">
        <w:rPr/>
        <w:t xml:space="preserve"> opinions, </w:t>
      </w:r>
      <w:r w:rsidR="00A87C47">
        <w:rPr/>
        <w:t>very different</w:t>
      </w:r>
      <w:r w:rsidR="00A87C47">
        <w:rPr/>
        <w:t xml:space="preserve"> opinions about that.</w:t>
      </w:r>
      <w:r w:rsidR="00655D6E">
        <w:rPr/>
        <w:t xml:space="preserve"> </w:t>
      </w:r>
      <w:r w:rsidR="00A87C47">
        <w:rPr/>
        <w:t xml:space="preserve">But I would argue </w:t>
      </w:r>
      <w:r w:rsidR="00A87C47">
        <w:rPr/>
        <w:t>strongly</w:t>
      </w:r>
      <w:r w:rsidR="00A87C47">
        <w:rPr/>
        <w:t xml:space="preserve"> that</w:t>
      </w:r>
      <w:r w:rsidR="6ABB7E8D">
        <w:rPr/>
        <w:t xml:space="preserve"> m</w:t>
      </w:r>
      <w:r w:rsidR="00A87C47">
        <w:rPr/>
        <w:t>uch of our mission success in [Town] was due to our involvement with kids in the schools and our kids being in the schools and Christian</w:t>
      </w:r>
      <w:r w:rsidR="24EF0DD9">
        <w:rPr/>
        <w:t xml:space="preserve"> c</w:t>
      </w:r>
      <w:r w:rsidR="00A87C47">
        <w:rPr/>
        <w:t>hildren being in the schools, Christian teachers being in the church and in the schools.</w:t>
      </w:r>
      <w:r>
        <w:br/>
      </w:r>
      <w:r w:rsidR="00A87C47">
        <w:rPr/>
        <w:t xml:space="preserve">So I still think </w:t>
      </w:r>
      <w:r w:rsidR="00A87C47">
        <w:rPr/>
        <w:t>that's</w:t>
      </w:r>
      <w:r w:rsidR="00A87C47">
        <w:rPr/>
        <w:t xml:space="preserve"> </w:t>
      </w:r>
      <w:r w:rsidR="00A87C47">
        <w:rPr/>
        <w:t>an important role</w:t>
      </w:r>
      <w:r w:rsidR="00A87C47">
        <w:rPr/>
        <w:t xml:space="preserve"> in a rural context, I think</w:t>
      </w:r>
      <w:r w:rsidR="1F929EAD">
        <w:rPr/>
        <w:t xml:space="preserve"> o</w:t>
      </w:r>
      <w:r w:rsidR="00A87C47">
        <w:rPr/>
        <w:t>ther advice would I give?</w:t>
      </w:r>
      <w:r w:rsidR="00D94920">
        <w:rPr/>
        <w:t xml:space="preserve"> Get involved</w:t>
      </w:r>
      <w:r w:rsidR="00A87C47">
        <w:rPr/>
        <w:t xml:space="preserve"> in the community.</w:t>
      </w:r>
      <w:r w:rsidR="00D94920">
        <w:rPr/>
        <w:t xml:space="preserve"> </w:t>
      </w:r>
      <w:r w:rsidR="00A87C47">
        <w:rPr/>
        <w:t xml:space="preserve">I would advocate </w:t>
      </w:r>
      <w:r w:rsidR="00A87C47">
        <w:rPr/>
        <w:t xml:space="preserve">that generally, </w:t>
      </w:r>
      <w:r w:rsidR="00A87C47">
        <w:rPr/>
        <w:t>but</w:t>
      </w:r>
      <w:r w:rsidR="00A87C47">
        <w:rPr/>
        <w:t xml:space="preserve"> especially in a rural community, get involved in secular events</w:t>
      </w:r>
      <w:r w:rsidR="0D66B47C">
        <w:rPr/>
        <w:t>, s</w:t>
      </w:r>
      <w:r w:rsidR="00A87C47">
        <w:rPr/>
        <w:t>ecular clubs or whatever, get to know the community well, not just the church community.</w:t>
      </w:r>
      <w:r w:rsidR="00D94920">
        <w:rPr/>
        <w:t xml:space="preserve"> </w:t>
      </w:r>
      <w:r w:rsidR="00A87C47">
        <w:rPr/>
        <w:t>And open your home to the community. I would advocate whenever you can.</w:t>
      </w:r>
      <w:r w:rsidR="00D94920">
        <w:rPr/>
        <w:t xml:space="preserve"> </w:t>
      </w:r>
      <w:r w:rsidR="00A87C47">
        <w:rPr/>
        <w:t xml:space="preserve">What </w:t>
      </w:r>
      <w:r w:rsidR="00A87C47">
        <w:rPr/>
        <w:t>else</w:t>
      </w:r>
      <w:r w:rsidR="34B4D8BE">
        <w:rPr/>
        <w:t>.</w:t>
      </w:r>
      <w:r w:rsidR="34B4D8BE">
        <w:rPr/>
        <w:t xml:space="preserve"> </w:t>
      </w:r>
      <w:r w:rsidR="00A87C47">
        <w:rPr/>
        <w:t>I think the church can be a real community hub in a rural context to use the building</w:t>
      </w:r>
      <w:r w:rsidR="00D94920">
        <w:rPr/>
        <w:t xml:space="preserve"> f</w:t>
      </w:r>
      <w:r w:rsidR="00A87C47">
        <w:rPr/>
        <w:t>or the community</w:t>
      </w:r>
      <w:r w:rsidR="4FCF4609">
        <w:rPr/>
        <w:t xml:space="preserve">. </w:t>
      </w:r>
      <w:r w:rsidR="00A87C47">
        <w:rPr/>
        <w:t xml:space="preserve">And be </w:t>
      </w:r>
      <w:r w:rsidR="00A87C47">
        <w:rPr/>
        <w:t>very careful</w:t>
      </w:r>
      <w:r w:rsidR="00A87C47">
        <w:rPr/>
        <w:t xml:space="preserve"> at funerals.</w:t>
      </w:r>
    </w:p>
    <w:p w:rsidR="00E05D59" w:rsidRDefault="00A87C47" w14:paraId="15E562EE" w14:textId="0BEF05DE">
      <w:r w:rsidRPr="0426F424" w:rsidR="00A87C47">
        <w:rPr>
          <w:b w:val="1"/>
          <w:bCs w:val="1"/>
        </w:rPr>
        <w:t>[Interviewer]</w:t>
      </w:r>
      <w:r>
        <w:br/>
      </w:r>
      <w:r w:rsidR="00A87C47">
        <w:rPr/>
        <w:t>29:19</w:t>
      </w:r>
      <w:r>
        <w:br/>
      </w:r>
      <w:r w:rsidR="5E6467AE">
        <w:rPr/>
        <w:t xml:space="preserve">Excellent. </w:t>
      </w:r>
      <w:r w:rsidR="00A87C47">
        <w:rPr/>
        <w:t>How can the church better recruit ministers to rural areas?</w:t>
      </w:r>
    </w:p>
    <w:p w:rsidR="00E05D59" w:rsidRDefault="00A87C47" w14:paraId="01D524BC" w14:textId="37578090">
      <w:r w:rsidRPr="476AD43B" w:rsidR="00A87C47">
        <w:rPr>
          <w:b w:val="1"/>
          <w:bCs w:val="1"/>
        </w:rPr>
        <w:t>[Participant]</w:t>
      </w:r>
      <w:r>
        <w:br/>
      </w:r>
      <w:r w:rsidR="00A87C47">
        <w:rPr/>
        <w:t>29:31</w:t>
      </w:r>
      <w:r>
        <w:br/>
      </w:r>
      <w:bookmarkStart w:name="_Hlk203508329" w:id="1"/>
      <w:r w:rsidR="00A87C47">
        <w:rPr/>
        <w:t>I think part of the</w:t>
      </w:r>
      <w:r w:rsidR="00A87C47">
        <w:rPr/>
        <w:t xml:space="preserve"> </w:t>
      </w:r>
      <w:r w:rsidR="5B31815F">
        <w:rPr/>
        <w:t>R</w:t>
      </w:r>
      <w:r w:rsidR="00A87C47">
        <w:rPr/>
        <w:t xml:space="preserve">ural </w:t>
      </w:r>
      <w:r w:rsidR="1FA84208">
        <w:rPr/>
        <w:t>M</w:t>
      </w:r>
      <w:r w:rsidR="00A87C47">
        <w:rPr/>
        <w:t>inistry</w:t>
      </w:r>
      <w:r w:rsidR="00473E2D">
        <w:rPr/>
        <w:t xml:space="preserve"> e</w:t>
      </w:r>
      <w:r w:rsidR="00A87C47">
        <w:rPr/>
        <w:t xml:space="preserve">mphasis that </w:t>
      </w:r>
      <w:r w:rsidR="15828001">
        <w:rPr/>
        <w:t>Ivor</w:t>
      </w:r>
      <w:r w:rsidR="00A87C47">
        <w:rPr/>
        <w:t xml:space="preserve"> started through</w:t>
      </w:r>
      <w:r w:rsidR="68F7D894">
        <w:rPr/>
        <w:t xml:space="preserve"> the </w:t>
      </w:r>
      <w:r w:rsidR="00A87C47">
        <w:rPr/>
        <w:t>Centre</w:t>
      </w:r>
      <w:r w:rsidR="00A87C47">
        <w:rPr/>
        <w:t xml:space="preserve"> for Rural Ministry is a helpful thing because it highlights that reality to </w:t>
      </w:r>
      <w:r w:rsidR="00A87C47">
        <w:rPr/>
        <w:t>people</w:t>
      </w:r>
      <w:r w:rsidR="00A87C47">
        <w:rPr/>
        <w:t xml:space="preserve"> and it gives them a taste of what it might be like.</w:t>
      </w:r>
      <w:r w:rsidR="00473E2D">
        <w:rPr/>
        <w:t xml:space="preserve"> </w:t>
      </w:r>
      <w:r w:rsidR="00A87C47">
        <w:rPr/>
        <w:t xml:space="preserve">I think </w:t>
      </w:r>
      <w:r w:rsidR="00A87C47">
        <w:rPr/>
        <w:t>rural</w:t>
      </w:r>
      <w:r w:rsidR="00A87C47">
        <w:rPr/>
        <w:t xml:space="preserve"> congregations</w:t>
      </w:r>
      <w:r w:rsidR="00A87C47">
        <w:rPr/>
        <w:t xml:space="preserve"> have a responsibility to</w:t>
      </w:r>
      <w:r w:rsidR="3E583BEE">
        <w:rPr/>
        <w:t>,</w:t>
      </w:r>
      <w:r w:rsidR="00473E2D">
        <w:rPr/>
        <w:t xml:space="preserve"> a</w:t>
      </w:r>
      <w:r w:rsidR="00A87C47">
        <w:rPr/>
        <w:t>nd have done</w:t>
      </w:r>
      <w:r w:rsidR="00473E2D">
        <w:rPr/>
        <w:t>, o</w:t>
      </w:r>
      <w:r w:rsidR="00A87C47">
        <w:rPr/>
        <w:t xml:space="preserve">ften </w:t>
      </w:r>
      <w:r w:rsidR="00A87C47">
        <w:rPr/>
        <w:t>raised up</w:t>
      </w:r>
      <w:r w:rsidR="00A87C47">
        <w:rPr/>
        <w:t xml:space="preserve"> leaders</w:t>
      </w:r>
      <w:r w:rsidR="00473E2D">
        <w:rPr/>
        <w:t xml:space="preserve"> w</w:t>
      </w:r>
      <w:r w:rsidR="00A87C47">
        <w:rPr/>
        <w:t>ho will have a passion for rural communities</w:t>
      </w:r>
      <w:r w:rsidR="4E49A7C2">
        <w:rPr/>
        <w:t xml:space="preserve">. </w:t>
      </w:r>
      <w:r w:rsidR="00A87C47">
        <w:rPr/>
        <w:t>So</w:t>
      </w:r>
      <w:r w:rsidR="00A87C47">
        <w:rPr/>
        <w:t xml:space="preserve"> I think</w:t>
      </w:r>
      <w:r w:rsidR="00A87C47">
        <w:rPr/>
        <w:t xml:space="preserve"> </w:t>
      </w:r>
      <w:r w:rsidR="00A87C47">
        <w:rPr/>
        <w:t>it's</w:t>
      </w:r>
      <w:r w:rsidR="00A87C47">
        <w:rPr/>
        <w:t xml:space="preserve"> about </w:t>
      </w:r>
      <w:r w:rsidR="00A87C47">
        <w:rPr/>
        <w:t>giving</w:t>
      </w:r>
      <w:r w:rsidR="5A77B027">
        <w:rPr/>
        <w:t xml:space="preserve"> </w:t>
      </w:r>
      <w:r w:rsidR="00473E2D">
        <w:rPr/>
        <w:t>m</w:t>
      </w:r>
      <w:r w:rsidR="00A87C47">
        <w:rPr/>
        <w:t>en</w:t>
      </w:r>
      <w:r w:rsidR="00A87C47">
        <w:rPr/>
        <w:t xml:space="preserve"> as leaders, </w:t>
      </w:r>
      <w:r w:rsidR="072D68E0">
        <w:rPr/>
        <w:t xml:space="preserve">if </w:t>
      </w:r>
      <w:r w:rsidR="00A87C47">
        <w:rPr/>
        <w:t>they're</w:t>
      </w:r>
      <w:r w:rsidR="00A87C47">
        <w:rPr/>
        <w:t xml:space="preserve"> going to be ministers, a vision</w:t>
      </w:r>
      <w:r w:rsidR="1445E471">
        <w:rPr/>
        <w:t xml:space="preserve">. </w:t>
      </w:r>
      <w:r w:rsidR="00A87C47">
        <w:rPr/>
        <w:t>So</w:t>
      </w:r>
      <w:r w:rsidR="00A87C47">
        <w:rPr/>
        <w:t xml:space="preserve"> I think that will involve flexibility in terms of how we Minister to rural areas because you know the </w:t>
      </w:r>
      <w:r w:rsidR="49071A1E">
        <w:rPr/>
        <w:t>‘</w:t>
      </w:r>
      <w:r w:rsidR="00A87C47">
        <w:rPr/>
        <w:t>one congregation, one Minister</w:t>
      </w:r>
      <w:r w:rsidR="4199BE4C">
        <w:rPr/>
        <w:t>’</w:t>
      </w:r>
      <w:r w:rsidR="00A87C47">
        <w:rPr/>
        <w:t xml:space="preserve"> model </w:t>
      </w:r>
      <w:r w:rsidR="00A87C47">
        <w:rPr/>
        <w:t xml:space="preserve">probably </w:t>
      </w:r>
      <w:r w:rsidR="00A87C47">
        <w:rPr/>
        <w:t>isn't</w:t>
      </w:r>
      <w:r w:rsidR="00A87C47">
        <w:rPr/>
        <w:t xml:space="preserve"> going to cut it. </w:t>
      </w:r>
      <w:r w:rsidR="00A87C47">
        <w:rPr/>
        <w:t>So</w:t>
      </w:r>
      <w:r w:rsidR="00A87C47">
        <w:rPr/>
        <w:t xml:space="preserve"> there needs </w:t>
      </w:r>
      <w:r w:rsidR="00A87C47">
        <w:rPr/>
        <w:t>probably to</w:t>
      </w:r>
      <w:r w:rsidR="00A87C47">
        <w:rPr/>
        <w:t xml:space="preserve"> be flexibility</w:t>
      </w:r>
      <w:r w:rsidR="000979DC">
        <w:rPr/>
        <w:t>, i</w:t>
      </w:r>
      <w:r w:rsidR="00A87C47">
        <w:rPr/>
        <w:t>nnovation</w:t>
      </w:r>
      <w:r w:rsidR="000979DC">
        <w:rPr/>
        <w:t xml:space="preserve">, </w:t>
      </w:r>
      <w:r w:rsidR="3C83420B">
        <w:rPr/>
        <w:t>(</w:t>
      </w:r>
      <w:r w:rsidR="000979DC">
        <w:rPr/>
        <w:t>d</w:t>
      </w:r>
      <w:r w:rsidR="00A87C47">
        <w:rPr/>
        <w:t xml:space="preserve">irty </w:t>
      </w:r>
      <w:r w:rsidR="00A87C47">
        <w:rPr/>
        <w:t>word</w:t>
      </w:r>
      <w:r w:rsidR="00A87C47">
        <w:rPr/>
        <w:t xml:space="preserve"> in the free church</w:t>
      </w:r>
      <w:r w:rsidR="09151E4A">
        <w:rPr/>
        <w:t>)</w:t>
      </w:r>
      <w:r w:rsidR="000979DC">
        <w:rPr/>
        <w:t xml:space="preserve"> a</w:t>
      </w:r>
      <w:r w:rsidR="00A87C47">
        <w:rPr/>
        <w:t xml:space="preserve">nd imagination, which is </w:t>
      </w:r>
      <w:r w:rsidR="3EBDA566">
        <w:rPr/>
        <w:t xml:space="preserve">an </w:t>
      </w:r>
      <w:r w:rsidR="00A87C47">
        <w:rPr/>
        <w:t>even</w:t>
      </w:r>
      <w:r w:rsidR="00A87C47">
        <w:rPr/>
        <w:t xml:space="preserve"> dirtier word.</w:t>
      </w:r>
      <w:r w:rsidR="000979DC">
        <w:rPr/>
        <w:t xml:space="preserve"> </w:t>
      </w:r>
      <w:r w:rsidR="00A87C47">
        <w:rPr/>
        <w:t xml:space="preserve">But </w:t>
      </w:r>
      <w:r w:rsidR="00A87C47">
        <w:rPr/>
        <w:t>I think you</w:t>
      </w:r>
      <w:r w:rsidR="00A87C47">
        <w:rPr/>
        <w:t xml:space="preserve"> </w:t>
      </w:r>
      <w:r w:rsidR="00A87C47">
        <w:rPr/>
        <w:t>know</w:t>
      </w:r>
      <w:r w:rsidR="00A87C47">
        <w:rPr/>
        <w:t xml:space="preserve"> there are other models </w:t>
      </w:r>
      <w:r w:rsidR="00A87C47">
        <w:rPr/>
        <w:t>currently</w:t>
      </w:r>
      <w:r w:rsidR="00A87C47">
        <w:rPr/>
        <w:t xml:space="preserve"> </w:t>
      </w:r>
      <w:r w:rsidR="00A87C47">
        <w:rPr/>
        <w:t>of</w:t>
      </w:r>
      <w:r w:rsidR="00A87C47">
        <w:rPr/>
        <w:t xml:space="preserve"> </w:t>
      </w:r>
      <w:r w:rsidR="00A87C47">
        <w:rPr/>
        <w:t>different ways</w:t>
      </w:r>
      <w:r w:rsidR="00A87C47">
        <w:rPr/>
        <w:t xml:space="preserve"> of doing things to reach communities, rural communities with ministry.</w:t>
      </w:r>
      <w:r w:rsidR="000979DC">
        <w:rPr/>
        <w:t xml:space="preserve"> </w:t>
      </w:r>
      <w:r w:rsidR="00A87C47">
        <w:rPr/>
        <w:t xml:space="preserve">And I think training them </w:t>
      </w:r>
      <w:r w:rsidR="00A87C47">
        <w:rPr/>
        <w:t xml:space="preserve">to be not to be kind of </w:t>
      </w:r>
      <w:r w:rsidR="00A87C47">
        <w:rPr/>
        <w:t>one-size-fits-all</w:t>
      </w:r>
      <w:r w:rsidR="1191EEC1">
        <w:rPr/>
        <w:t xml:space="preserve"> or it’s</w:t>
      </w:r>
      <w:r w:rsidR="00A87C47">
        <w:rPr/>
        <w:t xml:space="preserve"> all about the minister, but you know I can </w:t>
      </w:r>
      <w:r w:rsidR="00A87C47">
        <w:rPr/>
        <w:t>see I can see</w:t>
      </w:r>
      <w:r w:rsidR="00A87C47">
        <w:rPr/>
        <w:t xml:space="preserve"> context</w:t>
      </w:r>
      <w:r w:rsidR="097FEB5B">
        <w:rPr/>
        <w:t>s</w:t>
      </w:r>
      <w:r w:rsidR="00A87C47">
        <w:rPr/>
        <w:t xml:space="preserve"> where you want to build strong </w:t>
      </w:r>
      <w:r w:rsidR="229A4858">
        <w:rPr/>
        <w:t>h</w:t>
      </w:r>
      <w:r w:rsidR="00A87C47">
        <w:rPr/>
        <w:t xml:space="preserve">ubs, local hubs that </w:t>
      </w:r>
      <w:r w:rsidR="00A87C47">
        <w:rPr/>
        <w:t>don't</w:t>
      </w:r>
      <w:r w:rsidR="00A87C47">
        <w:rPr/>
        <w:t xml:space="preserve"> have a </w:t>
      </w:r>
      <w:r w:rsidR="00A87C47">
        <w:rPr/>
        <w:t>full time</w:t>
      </w:r>
      <w:r w:rsidR="00A87C47">
        <w:rPr/>
        <w:t xml:space="preserve"> Minister but </w:t>
      </w:r>
      <w:r w:rsidR="00A87C47">
        <w:rPr/>
        <w:t>are under a</w:t>
      </w:r>
      <w:r w:rsidR="00A87C47">
        <w:rPr/>
        <w:t xml:space="preserve"> under </w:t>
      </w:r>
      <w:r w:rsidR="226588C0">
        <w:rPr/>
        <w:t>a</w:t>
      </w:r>
      <w:r w:rsidR="00A87C47">
        <w:rPr/>
        <w:t xml:space="preserve"> ministry</w:t>
      </w:r>
      <w:r w:rsidR="3743EB83">
        <w:rPr/>
        <w:t>,</w:t>
      </w:r>
      <w:r w:rsidR="2BFBA94D">
        <w:rPr/>
        <w:t xml:space="preserve"> t</w:t>
      </w:r>
      <w:r w:rsidR="00A87C47">
        <w:rPr/>
        <w:t xml:space="preserve">hat </w:t>
      </w:r>
      <w:r w:rsidR="00A87C47">
        <w:rPr/>
        <w:t>are</w:t>
      </w:r>
      <w:r w:rsidR="00A87C47">
        <w:rPr/>
        <w:t xml:space="preserve"> </w:t>
      </w:r>
      <w:r w:rsidR="00A87C47">
        <w:rPr/>
        <w:t>almost like</w:t>
      </w:r>
      <w:r w:rsidR="00A87C47">
        <w:rPr/>
        <w:t xml:space="preserve"> what you do with city groups in the city. You know you </w:t>
      </w:r>
      <w:r w:rsidR="00A87C47">
        <w:rPr/>
        <w:t>divide</w:t>
      </w:r>
      <w:r w:rsidR="00A87C47">
        <w:rPr/>
        <w:t xml:space="preserve"> the church into city </w:t>
      </w:r>
      <w:r w:rsidR="00A87C47">
        <w:rPr/>
        <w:t>groups</w:t>
      </w:r>
      <w:r w:rsidR="00A87C47">
        <w:rPr/>
        <w:t xml:space="preserve"> and the minister </w:t>
      </w:r>
      <w:r w:rsidR="00A87C47">
        <w:rPr/>
        <w:t>isn't</w:t>
      </w:r>
      <w:r w:rsidR="00A87C47">
        <w:rPr/>
        <w:t xml:space="preserve"> </w:t>
      </w:r>
      <w:r w:rsidR="46ACFDA8">
        <w:rPr/>
        <w:t>at</w:t>
      </w:r>
      <w:r w:rsidR="00A87C47">
        <w:rPr/>
        <w:t xml:space="preserve"> all of </w:t>
      </w:r>
      <w:r w:rsidR="00A87C47">
        <w:rPr/>
        <w:t>them</w:t>
      </w:r>
      <w:r w:rsidR="5A5B89A2">
        <w:rPr/>
        <w:t xml:space="preserve"> b</w:t>
      </w:r>
      <w:r w:rsidR="00A87C47">
        <w:rPr/>
        <w:t xml:space="preserve">ut </w:t>
      </w:r>
      <w:r w:rsidR="00A87C47">
        <w:rPr/>
        <w:t>he's</w:t>
      </w:r>
      <w:r w:rsidR="00A87C47">
        <w:rPr/>
        <w:t xml:space="preserve"> connected with them all </w:t>
      </w:r>
      <w:r w:rsidR="00A87C47">
        <w:rPr/>
        <w:t>and they</w:t>
      </w:r>
      <w:r w:rsidR="00A87C47">
        <w:rPr/>
        <w:t xml:space="preserve"> all come together on </w:t>
      </w:r>
      <w:r w:rsidR="00A87C47">
        <w:rPr/>
        <w:t>a Sunday</w:t>
      </w:r>
      <w:r w:rsidR="5DF31239">
        <w:rPr/>
        <w:t xml:space="preserve">. Now it would work differently in rural </w:t>
      </w:r>
      <w:r w:rsidR="5DF31239">
        <w:rPr/>
        <w:t>areas</w:t>
      </w:r>
      <w:r w:rsidR="5DF31239">
        <w:rPr/>
        <w:t xml:space="preserve"> b</w:t>
      </w:r>
      <w:r w:rsidR="00A87C47">
        <w:rPr/>
        <w:t>ut I think that kind of model could work.</w:t>
      </w:r>
      <w:r w:rsidR="00E83419">
        <w:rPr/>
        <w:t xml:space="preserve"> </w:t>
      </w:r>
      <w:r w:rsidR="00A87C47">
        <w:rPr/>
        <w:t xml:space="preserve">And I think, you know, getting guys with </w:t>
      </w:r>
      <w:r w:rsidR="00A87C47">
        <w:rPr/>
        <w:t>vision</w:t>
      </w:r>
      <w:r w:rsidR="00E83419">
        <w:rPr/>
        <w:t xml:space="preserve"> to</w:t>
      </w:r>
      <w:r w:rsidR="00A87C47">
        <w:rPr/>
        <w:t xml:space="preserve"> think about that would be good.</w:t>
      </w:r>
      <w:r w:rsidR="00E83419">
        <w:rPr/>
        <w:t xml:space="preserve"> </w:t>
      </w:r>
      <w:r w:rsidR="00A87C47">
        <w:rPr/>
        <w:t>It's</w:t>
      </w:r>
      <w:r w:rsidR="00A87C47">
        <w:rPr/>
        <w:t xml:space="preserve"> </w:t>
      </w:r>
      <w:r w:rsidR="00A87C47">
        <w:rPr/>
        <w:t>an interesting challenge.</w:t>
      </w:r>
      <w:r w:rsidR="00E83419">
        <w:rPr/>
        <w:t xml:space="preserve"> </w:t>
      </w:r>
      <w:r w:rsidR="00A87C47">
        <w:rPr/>
        <w:t xml:space="preserve">You know, for example, in </w:t>
      </w:r>
      <w:r w:rsidR="6737BD40">
        <w:rPr/>
        <w:t>Lewis, Lewis</w:t>
      </w:r>
      <w:r w:rsidR="00A87C47">
        <w:rPr/>
        <w:t xml:space="preserve"> used to </w:t>
      </w:r>
      <w:r w:rsidR="00A87C47">
        <w:rPr/>
        <w:t>basically provide</w:t>
      </w:r>
      <w:r w:rsidR="00A87C47">
        <w:rPr/>
        <w:t xml:space="preserve"> its own ministry, so </w:t>
      </w:r>
      <w:r w:rsidR="68B2BC1D">
        <w:rPr/>
        <w:t>g</w:t>
      </w:r>
      <w:r w:rsidR="00A87C47">
        <w:rPr/>
        <w:t xml:space="preserve">uys would come out of </w:t>
      </w:r>
      <w:r w:rsidR="0D6CF98B">
        <w:rPr/>
        <w:t xml:space="preserve">a </w:t>
      </w:r>
      <w:r w:rsidR="00A87C47">
        <w:rPr/>
        <w:t>congregation</w:t>
      </w:r>
      <w:r w:rsidR="131EDB13">
        <w:rPr/>
        <w:t xml:space="preserve"> in Lewis</w:t>
      </w:r>
      <w:r w:rsidR="00A87C47">
        <w:rPr/>
        <w:t>,</w:t>
      </w:r>
      <w:r w:rsidR="00A87C47">
        <w:rPr/>
        <w:t xml:space="preserve"> come down to the dark </w:t>
      </w:r>
      <w:r w:rsidR="40C94709">
        <w:rPr/>
        <w:t>south</w:t>
      </w:r>
      <w:r w:rsidR="00A87C47">
        <w:rPr/>
        <w:t xml:space="preserve"> for </w:t>
      </w:r>
      <w:r w:rsidR="00A87C47">
        <w:rPr/>
        <w:t>three years and then retreat.</w:t>
      </w:r>
      <w:r w:rsidR="00E83419">
        <w:rPr/>
        <w:t xml:space="preserve"> </w:t>
      </w:r>
      <w:r w:rsidR="00A87C47">
        <w:rPr/>
        <w:t xml:space="preserve">Maybe go to cut their </w:t>
      </w:r>
      <w:r w:rsidR="00A87C47">
        <w:rPr/>
        <w:t>teeth in a</w:t>
      </w:r>
      <w:r w:rsidR="00A87C47">
        <w:rPr/>
        <w:t xml:space="preserve"> in a mainland congregation and then go back to the island. And that was </w:t>
      </w:r>
      <w:r w:rsidR="00A87C47">
        <w:rPr/>
        <w:t>really how</w:t>
      </w:r>
      <w:r w:rsidR="00A87C47">
        <w:rPr/>
        <w:t xml:space="preserve"> ministry</w:t>
      </w:r>
      <w:r w:rsidR="00E83419">
        <w:rPr/>
        <w:t xml:space="preserve"> w</w:t>
      </w:r>
      <w:r w:rsidR="00A87C47">
        <w:rPr/>
        <w:t xml:space="preserve">as </w:t>
      </w:r>
      <w:r w:rsidR="00A87C47">
        <w:rPr/>
        <w:t>provided for</w:t>
      </w:r>
      <w:r w:rsidR="00A87C47">
        <w:rPr/>
        <w:t xml:space="preserve"> </w:t>
      </w:r>
      <w:r w:rsidR="0BCD0E4C">
        <w:rPr/>
        <w:t>Lewis</w:t>
      </w:r>
      <w:r w:rsidR="00A87C47">
        <w:rPr/>
        <w:t xml:space="preserve"> for many years, but </w:t>
      </w:r>
      <w:r w:rsidR="00A87C47">
        <w:rPr/>
        <w:t>they've</w:t>
      </w:r>
      <w:r w:rsidR="00A87C47">
        <w:rPr/>
        <w:t xml:space="preserve"> got no one coming out now. Very few and some of the guys that come out </w:t>
      </w:r>
      <w:r w:rsidR="00A87C47">
        <w:rPr/>
        <w:t>don't</w:t>
      </w:r>
      <w:r w:rsidR="00A87C47">
        <w:rPr/>
        <w:t xml:space="preserve"> want to go back.</w:t>
      </w:r>
      <w:r w:rsidR="756D0B10">
        <w:rPr/>
        <w:t xml:space="preserve"> </w:t>
      </w:r>
      <w:r w:rsidR="00A87C47">
        <w:rPr/>
        <w:t>So</w:t>
      </w:r>
      <w:r w:rsidR="00A87C47">
        <w:rPr/>
        <w:t xml:space="preserve"> I think </w:t>
      </w:r>
      <w:r w:rsidR="00A87C47">
        <w:rPr/>
        <w:t>there's</w:t>
      </w:r>
      <w:r w:rsidR="00A87C47">
        <w:rPr/>
        <w:t xml:space="preserve"> a </w:t>
      </w:r>
      <w:r w:rsidR="00A87C47">
        <w:rPr/>
        <w:t xml:space="preserve">responsibility </w:t>
      </w:r>
      <w:r w:rsidR="00A87C47">
        <w:rPr/>
        <w:t>on</w:t>
      </w:r>
      <w:r w:rsidR="00A87C47">
        <w:rPr/>
        <w:t xml:space="preserve"> sometimes on local leadership like elders to be asking the question why? Why </w:t>
      </w:r>
      <w:r w:rsidR="00A87C47">
        <w:rPr/>
        <w:t>do</w:t>
      </w:r>
      <w:r w:rsidR="00A87C47">
        <w:rPr/>
        <w:t xml:space="preserve"> guys not want to come back? Is it because, well, </w:t>
      </w:r>
      <w:r w:rsidR="00A87C47">
        <w:rPr/>
        <w:t>they're</w:t>
      </w:r>
      <w:r w:rsidR="00A87C47">
        <w:rPr/>
        <w:t xml:space="preserve"> not going to ask this question, but I asked the question is it because they make things so difficult for change, you know, and </w:t>
      </w:r>
      <w:r w:rsidR="00A87C47">
        <w:rPr/>
        <w:t>they're</w:t>
      </w:r>
      <w:r w:rsidR="00A87C47">
        <w:rPr/>
        <w:t xml:space="preserve"> not willing to change. And </w:t>
      </w:r>
      <w:r w:rsidR="00A87C47">
        <w:rPr/>
        <w:t>so</w:t>
      </w:r>
      <w:r w:rsidR="00A87C47">
        <w:rPr/>
        <w:t xml:space="preserve"> guys with vision or passion for the gospel are saying well.</w:t>
      </w:r>
      <w:r w:rsidR="00E83419">
        <w:rPr/>
        <w:t xml:space="preserve"> </w:t>
      </w:r>
      <w:r w:rsidR="00A87C47">
        <w:rPr/>
        <w:t>I'm</w:t>
      </w:r>
      <w:r w:rsidR="00A87C47">
        <w:rPr/>
        <w:t xml:space="preserve"> not going </w:t>
      </w:r>
      <w:r w:rsidR="26743894">
        <w:rPr/>
        <w:t>back</w:t>
      </w:r>
      <w:r w:rsidR="00A87C47">
        <w:rPr/>
        <w:t xml:space="preserve"> </w:t>
      </w:r>
      <w:r w:rsidR="00A87C47">
        <w:rPr/>
        <w:t xml:space="preserve">there because </w:t>
      </w:r>
      <w:r w:rsidR="00A87C47">
        <w:rPr/>
        <w:t>I'm</w:t>
      </w:r>
      <w:r w:rsidR="00A87C47">
        <w:rPr/>
        <w:t xml:space="preserve"> just going to be, you know, handcuffed the whole time.</w:t>
      </w:r>
      <w:r>
        <w:br/>
      </w:r>
      <w:r w:rsidR="00A87C47">
        <w:rPr/>
        <w:t>So that might be a that might be an issue for the rural communities to consider.</w:t>
      </w:r>
      <w:r>
        <w:br/>
      </w:r>
      <w:r w:rsidR="00A87C47">
        <w:rPr/>
        <w:t xml:space="preserve">And I </w:t>
      </w:r>
      <w:r w:rsidR="00A87C47">
        <w:rPr/>
        <w:t>don't</w:t>
      </w:r>
      <w:r w:rsidR="00A87C47">
        <w:rPr/>
        <w:t xml:space="preserve"> think </w:t>
      </w:r>
      <w:r w:rsidR="00A87C47">
        <w:rPr/>
        <w:t>it's</w:t>
      </w:r>
      <w:r w:rsidR="00A87C47">
        <w:rPr/>
        <w:t xml:space="preserve"> the people. And I </w:t>
      </w:r>
      <w:r w:rsidR="00A87C47">
        <w:rPr/>
        <w:t>don't</w:t>
      </w:r>
      <w:r w:rsidR="00A87C47">
        <w:rPr/>
        <w:t xml:space="preserve"> think </w:t>
      </w:r>
      <w:r w:rsidR="00A87C47">
        <w:rPr/>
        <w:t>it's</w:t>
      </w:r>
      <w:r w:rsidR="00A87C47">
        <w:rPr/>
        <w:t xml:space="preserve"> people in the pews. </w:t>
      </w:r>
      <w:r w:rsidR="00A87C47">
        <w:rPr/>
        <w:t>I think I</w:t>
      </w:r>
      <w:r w:rsidR="00A87C47">
        <w:rPr/>
        <w:t xml:space="preserve"> think very often </w:t>
      </w:r>
      <w:r w:rsidR="00A87C47">
        <w:rPr/>
        <w:t>it's</w:t>
      </w:r>
      <w:r w:rsidR="00A87C47">
        <w:rPr/>
        <w:t xml:space="preserve"> the </w:t>
      </w:r>
      <w:r w:rsidR="00A87C47">
        <w:rPr/>
        <w:t>eldership</w:t>
      </w:r>
      <w:r w:rsidR="00A87C47">
        <w:rPr/>
        <w:t xml:space="preserve"> that </w:t>
      </w:r>
      <w:r w:rsidR="00A87C47">
        <w:rPr/>
        <w:t>are</w:t>
      </w:r>
      <w:r w:rsidR="00A87C47">
        <w:rPr/>
        <w:t xml:space="preserve"> the issue. </w:t>
      </w:r>
      <w:r w:rsidR="00A87C47">
        <w:rPr/>
        <w:t>They're</w:t>
      </w:r>
      <w:r w:rsidR="00A87C47">
        <w:rPr/>
        <w:t xml:space="preserve"> the kind of gatekeepers and for whatever you</w:t>
      </w:r>
      <w:r w:rsidR="00A87C47">
        <w:rPr/>
        <w:t>, whether it's</w:t>
      </w:r>
      <w:r w:rsidR="00A87C47">
        <w:rPr/>
        <w:t xml:space="preserve"> whether </w:t>
      </w:r>
      <w:r w:rsidR="00A87C47">
        <w:rPr/>
        <w:t>it's</w:t>
      </w:r>
      <w:r w:rsidR="00A87C47">
        <w:rPr/>
        <w:t xml:space="preserve"> over the, you know, the language,</w:t>
      </w:r>
      <w:r w:rsidR="74F26B39">
        <w:rPr/>
        <w:t xml:space="preserve"> </w:t>
      </w:r>
      <w:r w:rsidR="00A87C47">
        <w:rPr/>
        <w:t>o</w:t>
      </w:r>
      <w:r w:rsidR="00A87C47">
        <w:rPr/>
        <w:t xml:space="preserve">r whether </w:t>
      </w:r>
      <w:r w:rsidR="00A87C47">
        <w:rPr/>
        <w:t>it's</w:t>
      </w:r>
      <w:r w:rsidR="00A87C47">
        <w:rPr/>
        <w:t xml:space="preserve"> the traditional form of worship or </w:t>
      </w:r>
      <w:r w:rsidR="00A87C47">
        <w:rPr/>
        <w:t>whatever,</w:t>
      </w:r>
      <w:r w:rsidR="00A87C47">
        <w:rPr/>
        <w:t xml:space="preserve"> they feel </w:t>
      </w:r>
      <w:r w:rsidR="00A87C47">
        <w:rPr/>
        <w:t>they're</w:t>
      </w:r>
      <w:r w:rsidR="00A87C47">
        <w:rPr/>
        <w:t xml:space="preserve"> gatekeepers. And </w:t>
      </w:r>
      <w:r w:rsidR="00A87C47">
        <w:rPr/>
        <w:t>it's</w:t>
      </w:r>
      <w:r w:rsidR="00A87C47">
        <w:rPr/>
        <w:t xml:space="preserve"> quite often, I think not, not necessarily the ministers</w:t>
      </w:r>
      <w:r w:rsidR="295F1032">
        <w:rPr/>
        <w:t xml:space="preserve"> a</w:t>
      </w:r>
      <w:r w:rsidR="00A87C47">
        <w:rPr/>
        <w:t>nd</w:t>
      </w:r>
      <w:r w:rsidR="1B9042CD">
        <w:rPr/>
        <w:t xml:space="preserve"> </w:t>
      </w:r>
      <w:r w:rsidR="00A87C47">
        <w:rPr/>
        <w:t>very often not the people.</w:t>
      </w:r>
      <w:bookmarkEnd w:id="1"/>
    </w:p>
    <w:p w:rsidR="00E05D59" w:rsidRDefault="00A87C47" w14:paraId="68EEFCB0" w14:textId="19F6B705">
      <w:r w:rsidRPr="476AD43B" w:rsidR="00A87C47">
        <w:rPr>
          <w:b w:val="1"/>
          <w:bCs w:val="1"/>
        </w:rPr>
        <w:t>[Interviewer]</w:t>
      </w:r>
      <w:r>
        <w:br/>
      </w:r>
      <w:r w:rsidR="00A87C47">
        <w:rPr/>
        <w:t>33:51</w:t>
      </w:r>
      <w:r>
        <w:br/>
      </w:r>
      <w:r w:rsidR="00A87C47">
        <w:rPr/>
        <w:t xml:space="preserve">That was </w:t>
      </w:r>
      <w:r w:rsidR="00A87C47">
        <w:rPr/>
        <w:t>really insightful</w:t>
      </w:r>
      <w:r w:rsidR="00A87C47">
        <w:rPr/>
        <w:t xml:space="preserve">. </w:t>
      </w:r>
      <w:r w:rsidR="00A87C47">
        <w:rPr/>
        <w:t xml:space="preserve">How significant was the role of Presbytery in </w:t>
      </w:r>
      <w:r w:rsidR="1BD4ED45">
        <w:rPr/>
        <w:t>[redacted]</w:t>
      </w:r>
      <w:r w:rsidR="00A87C47">
        <w:rPr/>
        <w:t>, just in terms of supporting you and helping you and your ministry there?</w:t>
      </w:r>
    </w:p>
    <w:p w:rsidR="00E05D59" w:rsidRDefault="00A87C47" w14:paraId="3360D537" w14:textId="480DB7A1">
      <w:r w:rsidRPr="476AD43B" w:rsidR="00A87C47">
        <w:rPr>
          <w:b w:val="1"/>
          <w:bCs w:val="1"/>
        </w:rPr>
        <w:t>[Participant]</w:t>
      </w:r>
      <w:r>
        <w:br/>
      </w:r>
      <w:r w:rsidR="00A87C47">
        <w:rPr/>
        <w:t>34:06</w:t>
      </w:r>
      <w:r>
        <w:br/>
      </w:r>
      <w:r w:rsidR="00A87C47">
        <w:rPr/>
        <w:t xml:space="preserve">During the </w:t>
      </w:r>
      <w:r w:rsidR="00A87C47">
        <w:rPr/>
        <w:t>the</w:t>
      </w:r>
      <w:r w:rsidR="00A87C47">
        <w:rPr/>
        <w:t xml:space="preserve"> </w:t>
      </w:r>
      <w:r w:rsidR="00A87C47">
        <w:rPr/>
        <w:t>10 year</w:t>
      </w:r>
      <w:r w:rsidR="00A87C47">
        <w:rPr/>
        <w:t xml:space="preserve"> conflict, as I've called it from 1990 to 2000, it was awful, </w:t>
      </w:r>
      <w:r w:rsidR="0FB1369C">
        <w:rPr/>
        <w:t xml:space="preserve">when </w:t>
      </w:r>
      <w:r w:rsidR="0FB1369C">
        <w:rPr/>
        <w:t>Presbytry</w:t>
      </w:r>
      <w:r w:rsidR="00A87C47">
        <w:rPr/>
        <w:t xml:space="preserve"> </w:t>
      </w:r>
      <w:r w:rsidR="00A87C47">
        <w:rPr/>
        <w:t>was</w:t>
      </w:r>
      <w:r w:rsidR="00A87C47">
        <w:rPr/>
        <w:t xml:space="preserve"> split down the middle kind of thing</w:t>
      </w:r>
      <w:r w:rsidR="2AFBC383">
        <w:rPr/>
        <w:t xml:space="preserve"> w</w:t>
      </w:r>
      <w:r w:rsidR="00A87C47">
        <w:rPr/>
        <w:t xml:space="preserve">ith those you know who were arguing one thing and we were arguing another, </w:t>
      </w:r>
      <w:r w:rsidR="2A20A6AE">
        <w:rPr/>
        <w:t xml:space="preserve">and </w:t>
      </w:r>
      <w:r w:rsidR="00A87C47">
        <w:rPr/>
        <w:t xml:space="preserve">trying to get on with the work. </w:t>
      </w:r>
      <w:r w:rsidR="00A87C47">
        <w:rPr/>
        <w:t>So</w:t>
      </w:r>
      <w:r w:rsidR="00A87C47">
        <w:rPr/>
        <w:t xml:space="preserve"> it </w:t>
      </w:r>
      <w:r w:rsidR="00A87C47">
        <w:rPr/>
        <w:t>wasn't</w:t>
      </w:r>
      <w:r w:rsidR="00A87C47">
        <w:rPr/>
        <w:t xml:space="preserve"> a pleasant place, and it certainly </w:t>
      </w:r>
      <w:r w:rsidR="00A87C47">
        <w:rPr/>
        <w:t>wasn't</w:t>
      </w:r>
      <w:r w:rsidR="00A87C47">
        <w:rPr/>
        <w:t xml:space="preserve"> a helpful place in any way. It just became a battleground. So that was a </w:t>
      </w:r>
      <w:r w:rsidR="00A87C47">
        <w:rPr/>
        <w:t>really bad</w:t>
      </w:r>
      <w:r w:rsidR="00A87C47">
        <w:rPr/>
        <w:t xml:space="preserve"> </w:t>
      </w:r>
      <w:r w:rsidR="00A87C47">
        <w:rPr/>
        <w:t>example</w:t>
      </w:r>
      <w:r w:rsidR="6C775791">
        <w:rPr/>
        <w:t xml:space="preserve"> </w:t>
      </w:r>
      <w:r w:rsidR="6C775791">
        <w:rPr/>
        <w:t>a</w:t>
      </w:r>
      <w:r w:rsidR="00A87C47">
        <w:rPr/>
        <w:t>nd it</w:t>
      </w:r>
      <w:r w:rsidR="00A87C47">
        <w:rPr/>
        <w:t xml:space="preserve"> </w:t>
      </w:r>
      <w:r w:rsidR="00A87C47">
        <w:rPr/>
        <w:t>it</w:t>
      </w:r>
      <w:r w:rsidR="00A87C47">
        <w:rPr/>
        <w:t xml:space="preserve"> </w:t>
      </w:r>
      <w:r w:rsidR="00A87C47">
        <w:rPr/>
        <w:t>wasn't</w:t>
      </w:r>
      <w:r w:rsidR="00A87C47">
        <w:rPr/>
        <w:t xml:space="preserve"> a good example for us.</w:t>
      </w:r>
      <w:r>
        <w:br/>
      </w:r>
      <w:r w:rsidR="00A87C47">
        <w:rPr/>
        <w:t xml:space="preserve">There were, </w:t>
      </w:r>
      <w:r w:rsidR="00A87C47">
        <w:rPr/>
        <w:t>yeah</w:t>
      </w:r>
      <w:r w:rsidR="00A87C47">
        <w:rPr/>
        <w:t xml:space="preserve">, it was political. And it was, </w:t>
      </w:r>
      <w:r w:rsidR="00A87C47">
        <w:rPr/>
        <w:t>yeah</w:t>
      </w:r>
      <w:r w:rsidR="00A87C47">
        <w:rPr/>
        <w:t xml:space="preserve">, divisive </w:t>
      </w:r>
      <w:r w:rsidR="46D9BE63">
        <w:rPr/>
        <w:t>so</w:t>
      </w:r>
      <w:r w:rsidR="00A87C47">
        <w:rPr/>
        <w:t>o</w:t>
      </w:r>
      <w:r w:rsidR="00A87C47">
        <w:rPr/>
        <w:t xml:space="preserve"> it </w:t>
      </w:r>
      <w:r w:rsidR="00A87C47">
        <w:rPr/>
        <w:t>wasn't</w:t>
      </w:r>
      <w:r w:rsidR="00A87C47">
        <w:rPr/>
        <w:t xml:space="preserve"> good, but</w:t>
      </w:r>
      <w:r w:rsidR="6A5C0EA7">
        <w:rPr/>
        <w:t xml:space="preserve"> </w:t>
      </w:r>
      <w:r w:rsidR="6A5C0EA7">
        <w:rPr/>
        <w:t>Presbytry</w:t>
      </w:r>
      <w:r w:rsidR="6A5C0EA7">
        <w:rPr/>
        <w:t xml:space="preserve"> is...</w:t>
      </w:r>
      <w:r w:rsidR="00A87C47">
        <w:rPr/>
        <w:t>Yeah</w:t>
      </w:r>
      <w:r w:rsidR="00A87C47">
        <w:rPr/>
        <w:t>, interesting question.</w:t>
      </w:r>
      <w:r w:rsidR="5B87BD58">
        <w:rPr/>
        <w:t xml:space="preserve"> </w:t>
      </w:r>
      <w:r w:rsidR="00A87C47">
        <w:rPr/>
        <w:t xml:space="preserve">I </w:t>
      </w:r>
      <w:r w:rsidR="00A87C47">
        <w:rPr/>
        <w:t>don't</w:t>
      </w:r>
      <w:r w:rsidR="00A87C47">
        <w:rPr/>
        <w:t xml:space="preserve"> think they have a </w:t>
      </w:r>
      <w:r w:rsidR="00A87C47">
        <w:rPr/>
        <w:t>particularly</w:t>
      </w:r>
      <w:r w:rsidR="4436BB89">
        <w:rPr/>
        <w:t xml:space="preserve">, </w:t>
      </w:r>
      <w:r w:rsidR="00A87C47">
        <w:rPr/>
        <w:t>I think they can have a helpful ro</w:t>
      </w:r>
      <w:r w:rsidR="54AFE2A3">
        <w:rPr/>
        <w:t>le, I mean [redacted]</w:t>
      </w:r>
      <w:r w:rsidR="00A87C47">
        <w:rPr/>
        <w:t xml:space="preserve"> is not </w:t>
      </w:r>
      <w:r w:rsidR="00A87C47">
        <w:rPr/>
        <w:t>bad</w:t>
      </w:r>
      <w:r w:rsidR="1E550DEE">
        <w:rPr/>
        <w:t xml:space="preserve"> a</w:t>
      </w:r>
      <w:r w:rsidR="00A87C47">
        <w:rPr/>
        <w:t xml:space="preserve">nd you know, the idea is </w:t>
      </w:r>
      <w:r w:rsidR="00A87C47">
        <w:rPr/>
        <w:t>there's</w:t>
      </w:r>
      <w:r w:rsidR="00A87C47">
        <w:rPr/>
        <w:t xml:space="preserve"> a sense of accountability and </w:t>
      </w:r>
      <w:r w:rsidR="00A87C47">
        <w:rPr/>
        <w:t>collegiatness</w:t>
      </w:r>
      <w:r w:rsidR="00A87C47">
        <w:rPr/>
        <w:t xml:space="preserve">, and that certainly is there. </w:t>
      </w:r>
      <w:r w:rsidR="00A87C47">
        <w:rPr/>
        <w:t>I'm</w:t>
      </w:r>
      <w:r w:rsidR="1AC31F25">
        <w:rPr/>
        <w:t xml:space="preserve"> </w:t>
      </w:r>
      <w:r w:rsidR="00A87C47">
        <w:rPr/>
        <w:t>grateful for that.</w:t>
      </w:r>
      <w:r>
        <w:br/>
      </w:r>
      <w:r w:rsidR="00A87C47">
        <w:rPr/>
        <w:t xml:space="preserve">But </w:t>
      </w:r>
      <w:r w:rsidR="00A87C47">
        <w:rPr/>
        <w:t>it's</w:t>
      </w:r>
      <w:r w:rsidR="00A87C47">
        <w:rPr/>
        <w:t xml:space="preserve"> not </w:t>
      </w:r>
      <w:r w:rsidR="1AF3D880">
        <w:rPr/>
        <w:t>where I</w:t>
      </w:r>
      <w:r w:rsidR="00A87C47">
        <w:rPr/>
        <w:t xml:space="preserve"> </w:t>
      </w:r>
      <w:r w:rsidR="00A87C47">
        <w:rPr/>
        <w:t xml:space="preserve">find my spiritual support and </w:t>
      </w:r>
      <w:r w:rsidR="00A87C47">
        <w:rPr/>
        <w:t xml:space="preserve">my </w:t>
      </w:r>
      <w:r w:rsidR="00A87C47">
        <w:rPr/>
        <w:t>my</w:t>
      </w:r>
      <w:r w:rsidR="00A87C47">
        <w:rPr/>
        <w:t xml:space="preserve"> friendships. You know, I would look for that elsewhere</w:t>
      </w:r>
      <w:r w:rsidR="20D64CB9">
        <w:rPr/>
        <w:t>,</w:t>
      </w:r>
      <w:r w:rsidR="30F91D38">
        <w:rPr/>
        <w:t xml:space="preserve"> e</w:t>
      </w:r>
      <w:r w:rsidR="00A87C47">
        <w:rPr/>
        <w:t xml:space="preserve">ither in the </w:t>
      </w:r>
      <w:r w:rsidR="0952DDA8">
        <w:rPr/>
        <w:t>de</w:t>
      </w:r>
      <w:r w:rsidR="00A87C47">
        <w:rPr/>
        <w:t xml:space="preserve">nomination </w:t>
      </w:r>
      <w:r w:rsidR="00A87C47">
        <w:rPr/>
        <w:t>or</w:t>
      </w:r>
      <w:r w:rsidR="00A87C47">
        <w:rPr/>
        <w:t xml:space="preserve"> just among other Christians. </w:t>
      </w:r>
      <w:r w:rsidR="00A87C47">
        <w:rPr/>
        <w:t>So</w:t>
      </w:r>
      <w:r w:rsidR="00A87C47">
        <w:rPr/>
        <w:t xml:space="preserve"> I think it could be a more spiritual body. </w:t>
      </w:r>
      <w:r w:rsidR="00A87C47">
        <w:rPr/>
        <w:t>I think it</w:t>
      </w:r>
      <w:r w:rsidR="00A87C47">
        <w:rPr/>
        <w:t xml:space="preserve"> tends to be more of an ecclesiastically ecclesiastical, legalistic emphasis, you know, keeping things right and </w:t>
      </w:r>
      <w:r w:rsidR="00A87C47">
        <w:rPr/>
        <w:t>keep</w:t>
      </w:r>
      <w:r w:rsidR="00A87C47">
        <w:rPr/>
        <w:t xml:space="preserve"> things in order. And it tends to be a wee bit bureaucratic as.</w:t>
      </w:r>
      <w:r w:rsidR="16E7869E">
        <w:rPr/>
        <w:t xml:space="preserve"> Not known</w:t>
      </w:r>
      <w:r w:rsidR="00A87C47">
        <w:rPr/>
        <w:t xml:space="preserve"> for innovative thinking, I would say.</w:t>
      </w:r>
    </w:p>
    <w:p w:rsidR="00E05D59" w:rsidRDefault="00A87C47" w14:paraId="24E07154" w14:textId="77777777">
      <w:r>
        <w:rPr>
          <w:b/>
        </w:rPr>
        <w:t>[Interviewer]</w:t>
      </w:r>
      <w:r>
        <w:rPr>
          <w:b/>
        </w:rPr>
        <w:br/>
      </w:r>
      <w:r>
        <w:t>35:56</w:t>
      </w:r>
      <w:r>
        <w:br/>
      </w:r>
      <w:r>
        <w:t>And is there anything that I've not asked you, [Participant], that you can, I feel was quite a significant part of your experience or would be a helpful part of the conversation in terms of the joys and challenges of rural ministry?</w:t>
      </w:r>
    </w:p>
    <w:p w:rsidR="00E05D59" w:rsidP="090D8693" w:rsidRDefault="00A87C47" w14:paraId="51686EE5" w14:textId="115D4F4F">
      <w:pPr>
        <w:pStyle w:val="Normal"/>
        <w:suppressLineNumbers w:val="0"/>
        <w:bidi w:val="0"/>
        <w:spacing w:before="0" w:beforeAutospacing="off" w:after="200" w:afterAutospacing="off" w:line="276" w:lineRule="auto"/>
        <w:ind w:left="0" w:right="0"/>
        <w:jc w:val="left"/>
      </w:pPr>
      <w:r w:rsidRPr="090D8693" w:rsidR="00A87C47">
        <w:rPr>
          <w:b w:val="1"/>
          <w:bCs w:val="1"/>
        </w:rPr>
        <w:t>[Participant]</w:t>
      </w:r>
      <w:r>
        <w:br/>
      </w:r>
      <w:r w:rsidR="00A87C47">
        <w:rPr/>
        <w:t>36:14</w:t>
      </w:r>
      <w:r>
        <w:br/>
      </w:r>
      <w:r w:rsidR="00A87C47">
        <w:rPr/>
        <w:t xml:space="preserve">I mean, I loved </w:t>
      </w:r>
      <w:r w:rsidR="2F98AA38">
        <w:rPr/>
        <w:t>it. W</w:t>
      </w:r>
      <w:r w:rsidR="00A87C47">
        <w:rPr/>
        <w:t>e</w:t>
      </w:r>
      <w:r w:rsidR="00A87C47">
        <w:rPr/>
        <w:t xml:space="preserve"> were </w:t>
      </w:r>
      <w:r w:rsidR="00A87C47">
        <w:rPr/>
        <w:t>very sad</w:t>
      </w:r>
      <w:r w:rsidR="00A87C47">
        <w:rPr/>
        <w:t xml:space="preserve"> to leave</w:t>
      </w:r>
      <w:r w:rsidR="00A87C47">
        <w:rPr/>
        <w:t>. We were gutted to leave, to be honest, and had</w:t>
      </w:r>
      <w:r w:rsidR="59D996EA">
        <w:rPr/>
        <w:t>n’t</w:t>
      </w:r>
      <w:r w:rsidR="00A87C47">
        <w:rPr/>
        <w:t xml:space="preserve"> envisage</w:t>
      </w:r>
      <w:r w:rsidR="2E23323A">
        <w:rPr/>
        <w:t>d</w:t>
      </w:r>
      <w:r w:rsidR="00A87C47">
        <w:rPr/>
        <w:t xml:space="preserve"> leaving and certainly didn't envisage coming down to </w:t>
      </w:r>
      <w:r w:rsidR="59561348">
        <w:rPr/>
        <w:t>[redacted]</w:t>
      </w:r>
      <w:r w:rsidR="00A87C47">
        <w:rPr/>
        <w:t xml:space="preserve"> and being in </w:t>
      </w:r>
      <w:r w:rsidR="642E6BB8">
        <w:rPr/>
        <w:t>[redacted]</w:t>
      </w:r>
      <w:r w:rsidR="74ACF6AB">
        <w:rPr/>
        <w:t xml:space="preserve"> w</w:t>
      </w:r>
      <w:r w:rsidR="00A87C47">
        <w:rPr/>
        <w:t>hich had been torn apart by the splitting the denomination, which is why we came, why we were asked to come, and it was a difficult time</w:t>
      </w:r>
      <w:r w:rsidR="534BC77B">
        <w:rPr/>
        <w:t xml:space="preserve">. </w:t>
      </w:r>
      <w:r w:rsidR="00A87C47">
        <w:rPr/>
        <w:t>Personally, for us to move from where we were because quality of life is tremendous and</w:t>
      </w:r>
      <w:r w:rsidR="096480AA">
        <w:rPr/>
        <w:t xml:space="preserve"> l</w:t>
      </w:r>
      <w:r w:rsidR="00A87C47">
        <w:rPr/>
        <w:t>iterally, we found it</w:t>
      </w:r>
      <w:r w:rsidR="6470E1A4">
        <w:rPr/>
        <w:t>, w</w:t>
      </w:r>
      <w:r w:rsidR="00A87C47">
        <w:rPr/>
        <w:t>e loved it</w:t>
      </w:r>
      <w:r w:rsidR="63DF652C">
        <w:rPr/>
        <w:t>, y</w:t>
      </w:r>
      <w:r w:rsidR="00A87C47">
        <w:rPr/>
        <w:t xml:space="preserve">ou know, </w:t>
      </w:r>
      <w:r w:rsidR="00A87C47">
        <w:rPr/>
        <w:t>lovely house, the big garden, which is great for kids</w:t>
      </w:r>
      <w:r w:rsidR="4CB536C7">
        <w:rPr/>
        <w:t>, t</w:t>
      </w:r>
      <w:r w:rsidR="00A87C47">
        <w:rPr/>
        <w:t xml:space="preserve">he school was small. Our kids moved from a </w:t>
      </w:r>
      <w:r w:rsidR="00A87C47">
        <w:rPr/>
        <w:t>school of 90 kids for the whole primary to a school of 500. And from a yeah</w:t>
      </w:r>
      <w:r w:rsidR="4E489960">
        <w:rPr/>
        <w:t xml:space="preserve"> grass</w:t>
      </w:r>
      <w:r w:rsidR="00A87C47">
        <w:rPr/>
        <w:t xml:space="preserve"> pitches as far as the eye could see and </w:t>
      </w:r>
      <w:r w:rsidR="00A87C47">
        <w:rPr/>
        <w:t>and</w:t>
      </w:r>
      <w:r w:rsidR="00A87C47">
        <w:rPr/>
        <w:t xml:space="preserve"> play areas to</w:t>
      </w:r>
      <w:r w:rsidR="7E673808">
        <w:rPr/>
        <w:t xml:space="preserve"> h</w:t>
      </w:r>
      <w:r w:rsidR="00A87C47">
        <w:rPr/>
        <w:t>alf an acre of concrete in in the city</w:t>
      </w:r>
      <w:r w:rsidR="00A87C47">
        <w:rPr/>
        <w:t>. So</w:t>
      </w:r>
      <w:r w:rsidR="1FF5E992">
        <w:rPr/>
        <w:t>, y</w:t>
      </w:r>
      <w:r w:rsidR="00A87C47">
        <w:rPr/>
        <w:t xml:space="preserve">ou </w:t>
      </w:r>
      <w:r w:rsidR="00A87C47">
        <w:rPr/>
        <w:t>know,</w:t>
      </w:r>
      <w:r w:rsidR="00A87C47">
        <w:rPr/>
        <w:t xml:space="preserve"> that kind of </w:t>
      </w:r>
      <w:r w:rsidR="00A87C47">
        <w:rPr/>
        <w:t>really basic</w:t>
      </w:r>
      <w:r w:rsidR="00A87C47">
        <w:rPr/>
        <w:t xml:space="preserve"> quality of life was </w:t>
      </w:r>
      <w:r w:rsidR="00A87C47">
        <w:rPr/>
        <w:t>was</w:t>
      </w:r>
      <w:r w:rsidR="00A87C47">
        <w:rPr/>
        <w:t xml:space="preserve"> very different.</w:t>
      </w:r>
      <w:r w:rsidR="108F18B0">
        <w:rPr/>
        <w:t xml:space="preserve"> </w:t>
      </w:r>
      <w:r w:rsidR="00A87C47">
        <w:rPr/>
        <w:t>There's</w:t>
      </w:r>
      <w:r w:rsidR="00A87C47">
        <w:rPr/>
        <w:t xml:space="preserve"> a </w:t>
      </w:r>
      <w:r w:rsidR="00A87C47">
        <w:rPr/>
        <w:t>nicer</w:t>
      </w:r>
      <w:r w:rsidR="00A87C47">
        <w:rPr/>
        <w:t xml:space="preserve"> I think</w:t>
      </w:r>
      <w:r w:rsidR="69D566AC">
        <w:rPr/>
        <w:t>,</w:t>
      </w:r>
      <w:r w:rsidR="00A87C47">
        <w:rPr/>
        <w:t xml:space="preserve"> I mean guys, </w:t>
      </w:r>
      <w:r w:rsidR="00A87C47">
        <w:rPr/>
        <w:t>maybe</w:t>
      </w:r>
      <w:r w:rsidR="6365378F">
        <w:rPr/>
        <w:t xml:space="preserve"> w</w:t>
      </w:r>
      <w:r w:rsidR="00A87C47">
        <w:rPr/>
        <w:t>ould</w:t>
      </w:r>
      <w:r w:rsidR="00A87C47">
        <w:rPr/>
        <w:t xml:space="preserve"> disagree with this, but I think potentially </w:t>
      </w:r>
      <w:r w:rsidR="00A87C47">
        <w:rPr/>
        <w:t>there's</w:t>
      </w:r>
      <w:r w:rsidR="00A87C47">
        <w:rPr/>
        <w:t xml:space="preserve"> a better pace of life, but a better balance of </w:t>
      </w:r>
      <w:r w:rsidR="00A87C47">
        <w:rPr/>
        <w:t>life in</w:t>
      </w:r>
      <w:r w:rsidR="00A87C47">
        <w:rPr/>
        <w:t xml:space="preserve"> in a rural context.</w:t>
      </w:r>
      <w:r>
        <w:br/>
      </w:r>
      <w:r w:rsidR="00A87C47">
        <w:rPr/>
        <w:t xml:space="preserve">And you do you </w:t>
      </w:r>
      <w:r w:rsidR="00A87C47">
        <w:rPr/>
        <w:t>you</w:t>
      </w:r>
      <w:r w:rsidR="00A87C47">
        <w:rPr/>
        <w:t xml:space="preserve">, if you like community, </w:t>
      </w:r>
      <w:r w:rsidR="00A87C47">
        <w:rPr/>
        <w:t>it's</w:t>
      </w:r>
      <w:r w:rsidR="00A87C47">
        <w:rPr/>
        <w:t xml:space="preserve"> a great context because although </w:t>
      </w:r>
      <w:r w:rsidR="00A87C47">
        <w:rPr/>
        <w:t>it's</w:t>
      </w:r>
      <w:r w:rsidR="00A87C47">
        <w:rPr/>
        <w:t xml:space="preserve"> not a shifting community, it can be quite </w:t>
      </w:r>
      <w:r w:rsidR="00A87C47">
        <w:rPr/>
        <w:t xml:space="preserve">maybe occasionally a bit stiff and stale because it </w:t>
      </w:r>
      <w:r w:rsidR="00A87C47">
        <w:rPr/>
        <w:t>doesn't</w:t>
      </w:r>
      <w:r w:rsidR="00A87C47">
        <w:rPr/>
        <w:t xml:space="preserve"> change much.</w:t>
      </w:r>
      <w:r w:rsidR="3B67670A">
        <w:rPr/>
        <w:t xml:space="preserve"> </w:t>
      </w:r>
      <w:r w:rsidR="00A87C47">
        <w:rPr/>
        <w:t>ut</w:t>
      </w:r>
      <w:r w:rsidR="00A87C47">
        <w:rPr/>
        <w:t xml:space="preserve"> </w:t>
      </w:r>
      <w:r w:rsidR="00A87C47">
        <w:rPr/>
        <w:t>there's</w:t>
      </w:r>
      <w:r w:rsidR="00A87C47">
        <w:rPr/>
        <w:t xml:space="preserve"> probably </w:t>
      </w:r>
      <w:r w:rsidR="00A87C47">
        <w:rPr/>
        <w:t>not many</w:t>
      </w:r>
      <w:r w:rsidR="00A87C47">
        <w:rPr/>
        <w:t xml:space="preserve"> places where </w:t>
      </w:r>
      <w:r w:rsidR="00A87C47">
        <w:rPr/>
        <w:t>that's</w:t>
      </w:r>
      <w:r w:rsidR="00A87C47">
        <w:rPr/>
        <w:t xml:space="preserve"> the case</w:t>
      </w:r>
      <w:r w:rsidR="117A784E">
        <w:rPr/>
        <w:t xml:space="preserve">. </w:t>
      </w:r>
      <w:r w:rsidR="00A87C47">
        <w:rPr/>
        <w:t>There's</w:t>
      </w:r>
      <w:r w:rsidR="00A87C47">
        <w:rPr/>
        <w:t xml:space="preserve"> </w:t>
      </w:r>
      <w:r w:rsidR="00A87C47">
        <w:rPr/>
        <w:t>probably people</w:t>
      </w:r>
      <w:r w:rsidR="00A87C47">
        <w:rPr/>
        <w:t xml:space="preserve"> moving into all</w:t>
      </w:r>
      <w:r w:rsidR="00A87C47">
        <w:rPr/>
        <w:t xml:space="preserve"> our rural areas</w:t>
      </w:r>
      <w:r w:rsidR="3A576848">
        <w:rPr/>
        <w:t xml:space="preserve">. </w:t>
      </w:r>
      <w:r w:rsidR="00A87C47">
        <w:rPr/>
        <w:t>So</w:t>
      </w:r>
      <w:r w:rsidR="00A87C47">
        <w:rPr/>
        <w:t xml:space="preserve"> there's, you </w:t>
      </w:r>
      <w:r w:rsidR="00A87C47">
        <w:rPr/>
        <w:t>know,</w:t>
      </w:r>
      <w:r w:rsidR="00A87C47">
        <w:rPr/>
        <w:t>there's</w:t>
      </w:r>
      <w:r w:rsidR="00A87C47">
        <w:rPr/>
        <w:t xml:space="preserve"> a meaningful community life which is a joy, you know, and the</w:t>
      </w:r>
      <w:r w:rsidR="00A87C47">
        <w:rPr/>
        <w:t xml:space="preserve"> </w:t>
      </w:r>
      <w:r w:rsidR="00A87C47">
        <w:rPr/>
        <w:t xml:space="preserve">people in [Town] were great. We love them and </w:t>
      </w:r>
      <w:r w:rsidR="00A87C47">
        <w:rPr/>
        <w:t>we're</w:t>
      </w:r>
      <w:r w:rsidR="00A87C47">
        <w:rPr/>
        <w:t xml:space="preserve"> still in </w:t>
      </w:r>
      <w:r w:rsidR="00A87C47">
        <w:rPr/>
        <w:t>touch with</w:t>
      </w:r>
      <w:r w:rsidR="00A87C47">
        <w:rPr/>
        <w:t xml:space="preserve"> </w:t>
      </w:r>
      <w:r w:rsidR="00A87C47">
        <w:rPr/>
        <w:t>some of them.</w:t>
      </w:r>
      <w:r w:rsidR="2E63CF7C">
        <w:rPr/>
        <w:t xml:space="preserve"> </w:t>
      </w:r>
      <w:r w:rsidR="00A87C47">
        <w:rPr/>
        <w:t xml:space="preserve">So </w:t>
      </w:r>
      <w:r w:rsidR="00A87C47">
        <w:rPr/>
        <w:t>yeah</w:t>
      </w:r>
      <w:r w:rsidR="00A87C47">
        <w:rPr/>
        <w:t xml:space="preserve">, I think </w:t>
      </w:r>
      <w:r w:rsidR="00A87C47">
        <w:rPr/>
        <w:t>it's</w:t>
      </w:r>
      <w:r w:rsidR="00A87C47">
        <w:rPr/>
        <w:t xml:space="preserve"> a good context.</w:t>
      </w:r>
      <w:r>
        <w:br/>
      </w:r>
      <w:r w:rsidR="00A87C47">
        <w:rPr/>
        <w:t xml:space="preserve">I would be happy to </w:t>
      </w:r>
      <w:r w:rsidR="286D7C41">
        <w:rPr/>
        <w:t>m</w:t>
      </w:r>
      <w:r w:rsidR="00A87C47">
        <w:rPr/>
        <w:t xml:space="preserve">inister again in that context. I think </w:t>
      </w:r>
      <w:r w:rsidR="00A87C47">
        <w:rPr/>
        <w:t>it'd</w:t>
      </w:r>
      <w:r w:rsidR="00A87C47">
        <w:rPr/>
        <w:t xml:space="preserve"> be different</w:t>
      </w:r>
      <w:r w:rsidR="6F593E51">
        <w:rPr/>
        <w:t xml:space="preserve"> g</w:t>
      </w:r>
      <w:r w:rsidR="00A87C47">
        <w:rPr/>
        <w:t>oing back to</w:t>
      </w:r>
      <w:r w:rsidR="131C1C7E">
        <w:rPr/>
        <w:t>o,</w:t>
      </w:r>
      <w:r w:rsidR="00A87C47">
        <w:rPr/>
        <w:t xml:space="preserve"> there'll be a</w:t>
      </w:r>
      <w:r w:rsidR="00A87C47">
        <w:rPr/>
        <w:t xml:space="preserve"> lot I would like about it, </w:t>
      </w:r>
      <w:r w:rsidR="00A87C47">
        <w:rPr/>
        <w:t>yeah</w:t>
      </w:r>
      <w:r w:rsidR="00A87C47">
        <w:rPr/>
        <w:t>.</w:t>
      </w:r>
    </w:p>
    <w:p w:rsidR="00E05D59" w:rsidRDefault="00A87C47" w14:paraId="2E7316B1" w14:textId="72713A0A">
      <w:r w:rsidRPr="090D8693" w:rsidR="00A87C47">
        <w:rPr>
          <w:b w:val="1"/>
          <w:bCs w:val="1"/>
        </w:rPr>
        <w:t>[Interviewer]</w:t>
      </w:r>
      <w:r>
        <w:br/>
      </w:r>
      <w:r w:rsidR="00A87C47">
        <w:rPr/>
        <w:t>38:40</w:t>
      </w:r>
      <w:r>
        <w:br/>
      </w:r>
      <w:r w:rsidR="00A87C47">
        <w:rPr/>
        <w:t xml:space="preserve"> </w:t>
      </w:r>
      <w:r w:rsidR="00A87C47">
        <w:rPr/>
        <w:t>You've</w:t>
      </w:r>
      <w:r w:rsidR="00A87C47">
        <w:rPr/>
        <w:t xml:space="preserve"> had quite a </w:t>
      </w:r>
      <w:r w:rsidR="00A87C47">
        <w:rPr/>
        <w:t>varied</w:t>
      </w:r>
      <w:r w:rsidR="00A87C47">
        <w:rPr/>
        <w:t xml:space="preserve"> </w:t>
      </w:r>
      <w:r w:rsidR="00A87C47">
        <w:rPr/>
        <w:t>experience</w:t>
      </w:r>
      <w:r w:rsidR="00A87C47">
        <w:rPr/>
        <w:t xml:space="preserve"> in your service.</w:t>
      </w:r>
    </w:p>
    <w:p w:rsidR="00E05D59" w:rsidRDefault="00A87C47" w14:paraId="09929BF9" w14:textId="204F62DF">
      <w:r w:rsidRPr="090D8693" w:rsidR="00A87C47">
        <w:rPr>
          <w:b w:val="1"/>
          <w:bCs w:val="1"/>
        </w:rPr>
        <w:t>[Participant]</w:t>
      </w:r>
      <w:r>
        <w:br/>
      </w:r>
      <w:r w:rsidR="00A87C47">
        <w:rPr/>
        <w:t>38:44</w:t>
      </w:r>
      <w:r>
        <w:br/>
      </w:r>
      <w:r w:rsidR="00A87C47">
        <w:rPr/>
        <w:t>Yeah</w:t>
      </w:r>
      <w:r w:rsidR="369659B2">
        <w:rPr/>
        <w:t xml:space="preserve">. </w:t>
      </w:r>
      <w:r w:rsidR="00A87C47">
        <w:rPr/>
        <w:t>I'm</w:t>
      </w:r>
      <w:r w:rsidR="00A87C47">
        <w:rPr/>
        <w:t xml:space="preserve"> now going full circle in a sense because </w:t>
      </w:r>
      <w:r w:rsidR="00A87C47">
        <w:rPr/>
        <w:t>we've</w:t>
      </w:r>
      <w:r w:rsidR="00A87C47">
        <w:rPr/>
        <w:t xml:space="preserve"> been back to community, so </w:t>
      </w:r>
      <w:r w:rsidR="00A87C47">
        <w:rPr/>
        <w:t>it's</w:t>
      </w:r>
      <w:r w:rsidR="00A87C47">
        <w:rPr/>
        <w:t xml:space="preserve"> obviously </w:t>
      </w:r>
      <w:r w:rsidR="00A87C47">
        <w:rPr/>
        <w:t>a very different</w:t>
      </w:r>
      <w:r w:rsidR="00A87C47">
        <w:rPr/>
        <w:t xml:space="preserve"> community, but </w:t>
      </w:r>
      <w:r w:rsidR="00A87C47">
        <w:rPr/>
        <w:t>we're</w:t>
      </w:r>
      <w:r w:rsidR="00A87C47">
        <w:rPr/>
        <w:t xml:space="preserve"> going back to just serving ordinary people. </w:t>
      </w:r>
      <w:r w:rsidR="00A87C47">
        <w:rPr/>
        <w:t>It's</w:t>
      </w:r>
      <w:r w:rsidR="00A87C47">
        <w:rPr/>
        <w:t xml:space="preserve"> not going to be transient. </w:t>
      </w:r>
      <w:r w:rsidR="00A87C47">
        <w:rPr/>
        <w:t>It's</w:t>
      </w:r>
      <w:r w:rsidR="00A87C47">
        <w:rPr/>
        <w:t xml:space="preserve"> not going to be </w:t>
      </w:r>
      <w:r w:rsidR="00A87C47">
        <w:rPr/>
        <w:t>student</w:t>
      </w:r>
      <w:r w:rsidR="00A87C47">
        <w:rPr/>
        <w:t xml:space="preserve">. </w:t>
      </w:r>
      <w:r w:rsidR="00A87C47">
        <w:rPr/>
        <w:t>It's</w:t>
      </w:r>
      <w:r w:rsidR="00A87C47">
        <w:rPr/>
        <w:t xml:space="preserve"> not going to be </w:t>
      </w:r>
      <w:r w:rsidR="00A87C47">
        <w:rPr/>
        <w:t>young</w:t>
      </w:r>
      <w:r w:rsidR="00A87C47">
        <w:rPr/>
        <w:t xml:space="preserve"> professional really</w:t>
      </w:r>
      <w:r w:rsidR="6D3E6061">
        <w:rPr/>
        <w:t xml:space="preserve"> a</w:t>
      </w:r>
      <w:r w:rsidR="00A87C47">
        <w:rPr/>
        <w:t xml:space="preserve">nd </w:t>
      </w:r>
      <w:r w:rsidR="00A87C47">
        <w:rPr/>
        <w:t>yeah</w:t>
      </w:r>
      <w:r w:rsidR="00A87C47">
        <w:rPr/>
        <w:t>,</w:t>
      </w:r>
      <w:r w:rsidR="00A87C47">
        <w:rPr/>
        <w:t xml:space="preserve"> </w:t>
      </w:r>
      <w:r w:rsidR="00A87C47">
        <w:rPr/>
        <w:t>we're</w:t>
      </w:r>
      <w:r w:rsidR="00A87C47">
        <w:rPr/>
        <w:t xml:space="preserve"> </w:t>
      </w:r>
      <w:r w:rsidR="00A87C47">
        <w:rPr/>
        <w:t>we're</w:t>
      </w:r>
      <w:r w:rsidR="00A87C47">
        <w:rPr/>
        <w:t xml:space="preserve"> looking forward to that. </w:t>
      </w:r>
      <w:r w:rsidR="00A87C47">
        <w:rPr/>
        <w:t>Yeah</w:t>
      </w:r>
      <w:r w:rsidR="00A87C47">
        <w:rPr/>
        <w:t xml:space="preserve">, very much </w:t>
      </w:r>
      <w:r w:rsidR="00A87C47">
        <w:rPr/>
        <w:t>so.</w:t>
      </w:r>
      <w:r w:rsidR="00A87C47">
        <w:rPr/>
        <w:t>Yeah</w:t>
      </w:r>
      <w:r w:rsidR="00A87C47">
        <w:rPr/>
        <w:t xml:space="preserve">, it's, </w:t>
      </w:r>
      <w:r w:rsidR="00A87C47">
        <w:rPr/>
        <w:t>i</w:t>
      </w:r>
      <w:r w:rsidR="00A87C47">
        <w:rPr/>
        <w:t>t's</w:t>
      </w:r>
      <w:r w:rsidR="00A87C47">
        <w:rPr/>
        <w:t xml:space="preserve"> </w:t>
      </w:r>
      <w:r w:rsidR="00A87C47">
        <w:rPr/>
        <w:t xml:space="preserve">good. It's. I mean, </w:t>
      </w:r>
      <w:r w:rsidR="00A87C47">
        <w:rPr/>
        <w:t>y</w:t>
      </w:r>
      <w:r w:rsidR="00A87C47">
        <w:rPr/>
        <w:t>eah</w:t>
      </w:r>
      <w:r w:rsidR="00A87C47">
        <w:rPr/>
        <w:t>,</w:t>
      </w:r>
      <w:r w:rsidR="00A87C47">
        <w:rPr/>
        <w:t xml:space="preserve"> </w:t>
      </w:r>
      <w:r w:rsidR="00A87C47">
        <w:rPr/>
        <w:t>i</w:t>
      </w:r>
      <w:r w:rsidR="00A87C47">
        <w:rPr/>
        <w:t>t's</w:t>
      </w:r>
      <w:r w:rsidR="00A87C47">
        <w:rPr/>
        <w:t xml:space="preserve"> </w:t>
      </w:r>
      <w:r w:rsidR="00A87C47">
        <w:rPr/>
        <w:t>e</w:t>
      </w:r>
      <w:r w:rsidR="00A87C47">
        <w:rPr/>
        <w:t>xciting</w:t>
      </w:r>
      <w:r w:rsidR="00A87C47">
        <w:rPr/>
        <w:t xml:space="preserve"> </w:t>
      </w:r>
      <w:r w:rsidR="00A87C47">
        <w:rPr/>
        <w:t>the possibilities, the prayer breakfast, the National Prayer breakfast this morning</w:t>
      </w:r>
      <w:r w:rsidR="15BF68CE">
        <w:rPr/>
        <w:t xml:space="preserve"> i</w:t>
      </w:r>
      <w:r w:rsidR="00A87C47">
        <w:rPr/>
        <w:t>n [Location] a</w:t>
      </w:r>
      <w:r w:rsidR="00A87C47">
        <w:rPr/>
        <w:t xml:space="preserve">nd there </w:t>
      </w:r>
      <w:r w:rsidR="00A87C47">
        <w:rPr/>
        <w:t xml:space="preserve">was a bit crowded. I was there. </w:t>
      </w:r>
      <w:r w:rsidR="00A87C47">
        <w:rPr/>
        <w:t>I</w:t>
      </w:r>
      <w:r w:rsidR="00A87C47">
        <w:rPr/>
        <w:t>'m</w:t>
      </w:r>
      <w:r w:rsidR="00A87C47">
        <w:rPr/>
        <w:t xml:space="preserve"> </w:t>
      </w:r>
      <w:r w:rsidR="00A87C47">
        <w:rPr/>
        <w:t xml:space="preserve">on the board of trustees, the trustees for [Organization]. </w:t>
      </w:r>
      <w:r w:rsidR="00A87C47">
        <w:rPr/>
        <w:t>S</w:t>
      </w:r>
      <w:r w:rsidR="00A87C47">
        <w:rPr/>
        <w:t>o</w:t>
      </w:r>
      <w:r w:rsidR="00A87C47">
        <w:rPr/>
        <w:t xml:space="preserve"> </w:t>
      </w:r>
      <w:r w:rsidR="00A87C47">
        <w:rPr/>
        <w:t xml:space="preserve">I was at a [Organization] table, speaking to the girl beside me who works with the advocacy department of [Organization] in [City]. So </w:t>
      </w:r>
      <w:r w:rsidR="00A87C47">
        <w:rPr/>
        <w:t>b</w:t>
      </w:r>
      <w:r w:rsidR="00A87C47">
        <w:rPr/>
        <w:t>asically</w:t>
      </w:r>
      <w:r w:rsidR="00A87C47">
        <w:rPr/>
        <w:t xml:space="preserve"> </w:t>
      </w:r>
      <w:r w:rsidR="00A87C47">
        <w:rPr/>
        <w:t xml:space="preserve">they </w:t>
      </w:r>
      <w:r w:rsidR="00A87C47">
        <w:rPr/>
        <w:t>i</w:t>
      </w:r>
      <w:r w:rsidR="00A87C47">
        <w:rPr/>
        <w:t>t's</w:t>
      </w:r>
      <w:r w:rsidR="00A87C47">
        <w:rPr/>
        <w:t xml:space="preserve"> kind of like</w:t>
      </w:r>
      <w:r w:rsidR="00A87C47">
        <w:rPr/>
        <w:t xml:space="preserve"> </w:t>
      </w:r>
      <w:r w:rsidR="00A87C47">
        <w:rPr/>
        <w:t xml:space="preserve">consumer advice and help </w:t>
      </w:r>
      <w:r w:rsidR="00A87C47">
        <w:rPr/>
        <w:t>o</w:t>
      </w:r>
      <w:r w:rsidR="00A87C47">
        <w:rPr/>
        <w:t>n</w:t>
      </w:r>
      <w:r w:rsidR="00A87C47">
        <w:rPr/>
        <w:t xml:space="preserve"> </w:t>
      </w:r>
      <w:r w:rsidR="00A87C47">
        <w:rPr/>
        <w:t>housing and all that kind of stuff</w:t>
      </w:r>
      <w:r w:rsidR="1DFFCA9E">
        <w:rPr/>
        <w:t xml:space="preserve">. </w:t>
      </w:r>
      <w:r w:rsidR="00A87C47">
        <w:rPr/>
        <w:t xml:space="preserve">And she would also give me the </w:t>
      </w:r>
      <w:r w:rsidR="00A87C47">
        <w:rPr/>
        <w:t>t</w:t>
      </w:r>
      <w:r w:rsidR="00A87C47">
        <w:rPr/>
        <w:t>he</w:t>
      </w:r>
      <w:r w:rsidR="00A87C47">
        <w:rPr/>
        <w:t xml:space="preserve"> </w:t>
      </w:r>
      <w:r w:rsidR="00A87C47">
        <w:rPr/>
        <w:t xml:space="preserve">card of the girl who does it in [City], and she would be great to do that in [Church]. And </w:t>
      </w:r>
      <w:r w:rsidR="00A87C47">
        <w:rPr/>
        <w:t>t</w:t>
      </w:r>
      <w:r w:rsidR="00A87C47">
        <w:rPr/>
        <w:t>hat's</w:t>
      </w:r>
      <w:r w:rsidR="00A87C47">
        <w:rPr/>
        <w:t xml:space="preserve"> </w:t>
      </w:r>
      <w:r w:rsidR="00A87C47">
        <w:rPr/>
        <w:t xml:space="preserve">the kind of thing they would love to be involved in. </w:t>
      </w:r>
      <w:r w:rsidR="00A87C47">
        <w:rPr/>
        <w:t>S</w:t>
      </w:r>
      <w:r w:rsidR="00A87C47">
        <w:rPr/>
        <w:t>o</w:t>
      </w:r>
      <w:r w:rsidR="00A87C47">
        <w:rPr/>
        <w:t xml:space="preserve"> </w:t>
      </w:r>
      <w:r w:rsidR="00A87C47">
        <w:rPr/>
        <w:t>opening the church to help in that kind of area.</w:t>
      </w:r>
      <w:r w:rsidR="5B42AE82">
        <w:rPr/>
        <w:t xml:space="preserve"> </w:t>
      </w:r>
      <w:r w:rsidR="00A87C47">
        <w:rPr/>
        <w:t xml:space="preserve">So and </w:t>
      </w:r>
      <w:r w:rsidR="00A87C47">
        <w:rPr/>
        <w:t>and</w:t>
      </w:r>
      <w:r w:rsidR="00A87C47">
        <w:rPr/>
        <w:t xml:space="preserve"> you can do that in a place like [Neighborhood]. You know, </w:t>
      </w:r>
      <w:r w:rsidR="00A87C47">
        <w:rPr/>
        <w:t>it's</w:t>
      </w:r>
      <w:r w:rsidR="00A87C47">
        <w:rPr/>
        <w:t xml:space="preserve"> great. So </w:t>
      </w:r>
      <w:r w:rsidR="00A87C47">
        <w:rPr/>
        <w:t>yeah</w:t>
      </w:r>
      <w:r w:rsidR="00A87C47">
        <w:rPr/>
        <w:t xml:space="preserve">, </w:t>
      </w:r>
      <w:r w:rsidR="00A87C47">
        <w:rPr/>
        <w:t>it's</w:t>
      </w:r>
      <w:r w:rsidR="00A87C47">
        <w:rPr/>
        <w:t xml:space="preserve"> kind of </w:t>
      </w:r>
      <w:r w:rsidR="00A87C47">
        <w:rPr/>
        <w:t>there's</w:t>
      </w:r>
      <w:r w:rsidR="00A87C47">
        <w:rPr/>
        <w:t xml:space="preserve"> rural elements to it, I think </w:t>
      </w:r>
      <w:r w:rsidR="00A87C47">
        <w:rPr/>
        <w:t>pretty nice</w:t>
      </w:r>
      <w:r w:rsidR="00A87C47">
        <w:rPr/>
        <w:t>.</w:t>
      </w:r>
      <w:proofErr w:type="spellStart"/>
      <w:proofErr w:type="spellEnd"/>
      <w:proofErr w:type="spellStart"/>
      <w:proofErr w:type="spellEnd"/>
      <w:proofErr w:type="gramStart"/>
      <w:proofErr w:type="gramEnd"/>
    </w:p>
    <w:p w:rsidR="00E05D59" w:rsidRDefault="00A87C47" w14:paraId="587666DD" w14:textId="576A831A">
      <w:r w:rsidRPr="090D8693" w:rsidR="00A87C47">
        <w:rPr>
          <w:b w:val="1"/>
          <w:bCs w:val="1"/>
        </w:rPr>
        <w:t>[Interviewer]</w:t>
      </w:r>
      <w:r>
        <w:br/>
      </w:r>
      <w:r w:rsidR="00A87C47">
        <w:rPr/>
        <w:t>40:11</w:t>
      </w:r>
      <w:r>
        <w:br/>
      </w:r>
      <w:r w:rsidR="00A87C47">
        <w:rPr/>
        <w:t xml:space="preserve">I was chatting one of these interviews the other day and he had a very interesting perspective that I hadn't heard on church planting, and he just felt very strongly that it should be guys like you or guys that are kind of established in ministry doing the church planting rather than people fresh out of </w:t>
      </w:r>
      <w:r w:rsidR="7DBD0EFC">
        <w:rPr/>
        <w:t>seminary</w:t>
      </w:r>
      <w:r w:rsidR="00A87C47">
        <w:rPr/>
        <w:t xml:space="preserve"> </w:t>
      </w:r>
    </w:p>
    <w:p w:rsidR="00E05D59" w:rsidRDefault="00A87C47" w14:paraId="7D8FE833" w14:textId="722E7DE9">
      <w:r w:rsidRPr="090D8693" w:rsidR="00A87C47">
        <w:rPr>
          <w:b w:val="1"/>
          <w:bCs w:val="1"/>
        </w:rPr>
        <w:t>[Participant]</w:t>
      </w:r>
      <w:r>
        <w:br/>
      </w:r>
      <w:r w:rsidR="00A87C47">
        <w:rPr/>
        <w:t>40:51</w:t>
      </w:r>
      <w:r>
        <w:br/>
      </w:r>
      <w:r w:rsidR="250C1EDA">
        <w:rPr/>
        <w:t>T</w:t>
      </w:r>
      <w:r w:rsidR="00A87C47">
        <w:rPr/>
        <w:t>here's pros and cons, I think because</w:t>
      </w:r>
      <w:r w:rsidR="49067430">
        <w:rPr/>
        <w:t xml:space="preserve"> y</w:t>
      </w:r>
      <w:r w:rsidR="00A87C47">
        <w:rPr/>
        <w:t>ou know, they always talk about church plan</w:t>
      </w:r>
      <w:r w:rsidR="64B17DD4">
        <w:rPr/>
        <w:t>t</w:t>
      </w:r>
      <w:r w:rsidR="00A87C47">
        <w:rPr/>
        <w:t xml:space="preserve">ing </w:t>
      </w:r>
      <w:r w:rsidR="585FE4C7">
        <w:rPr/>
        <w:t>as</w:t>
      </w:r>
      <w:r w:rsidR="00A87C47">
        <w:rPr/>
        <w:t xml:space="preserve"> a young man's game, and there</w:t>
      </w:r>
      <w:r w:rsidR="69D544C8">
        <w:rPr/>
        <w:t>’s</w:t>
      </w:r>
      <w:r w:rsidR="00A87C47">
        <w:rPr/>
        <w:t xml:space="preserve"> definitely elements that's true in terms of energy levels, vision, ideas</w:t>
      </w:r>
      <w:r w:rsidR="2EA3AFF2">
        <w:rPr/>
        <w:t>, t</w:t>
      </w:r>
      <w:r w:rsidR="00A87C47">
        <w:rPr/>
        <w:t>ime of life often</w:t>
      </w:r>
      <w:r w:rsidR="1E33BB11">
        <w:rPr/>
        <w:t xml:space="preserve"> g</w:t>
      </w:r>
      <w:r w:rsidR="00A87C47">
        <w:rPr/>
        <w:t xml:space="preserve">ives you a lot of connections. I mean, </w:t>
      </w:r>
      <w:r w:rsidR="00A87C47">
        <w:rPr/>
        <w:t>we're</w:t>
      </w:r>
      <w:r w:rsidR="00A87C47">
        <w:rPr/>
        <w:t xml:space="preserve"> aware that our kids are all away and grown </w:t>
      </w:r>
      <w:r w:rsidR="00A87C47">
        <w:rPr/>
        <w:t>up</w:t>
      </w:r>
      <w:r w:rsidR="00A87C47">
        <w:rPr/>
        <w:t xml:space="preserve"> and </w:t>
      </w:r>
      <w:r w:rsidR="5D099250">
        <w:rPr/>
        <w:t>we’ll</w:t>
      </w:r>
      <w:r w:rsidR="5D099250">
        <w:rPr/>
        <w:t xml:space="preserve"> </w:t>
      </w:r>
      <w:r w:rsidR="00A87C47">
        <w:rPr/>
        <w:t xml:space="preserve">miss that connection with, with schools and with kids at our age and [Neighborhood], but </w:t>
      </w:r>
      <w:r w:rsidR="00A87C47">
        <w:rPr/>
        <w:t>we're</w:t>
      </w:r>
      <w:r w:rsidR="00A87C47">
        <w:rPr/>
        <w:t xml:space="preserve"> hoping others can do that</w:t>
      </w:r>
      <w:r w:rsidR="0F95B1E4">
        <w:rPr/>
        <w:t xml:space="preserve">. </w:t>
      </w:r>
      <w:r w:rsidR="00A87C47">
        <w:rPr/>
        <w:t xml:space="preserve">And </w:t>
      </w:r>
      <w:r w:rsidR="00A87C47">
        <w:rPr/>
        <w:t>there's</w:t>
      </w:r>
      <w:r w:rsidR="00A87C47">
        <w:rPr/>
        <w:t xml:space="preserve"> a danger of </w:t>
      </w:r>
      <w:r w:rsidR="00A87C47">
        <w:rPr/>
        <w:t>maybe being</w:t>
      </w:r>
      <w:r w:rsidR="00A87C47">
        <w:rPr/>
        <w:t xml:space="preserve"> set in your ways and not being willing to</w:t>
      </w:r>
      <w:r w:rsidR="00A87C47">
        <w:rPr/>
        <w:t xml:space="preserve"> be adaptable, but </w:t>
      </w:r>
      <w:r w:rsidR="00A87C47">
        <w:rPr/>
        <w:t>I think the advantages</w:t>
      </w:r>
      <w:r w:rsidR="00A87C47">
        <w:rPr/>
        <w:t xml:space="preserve"> are that yo</w:t>
      </w:r>
      <w:r w:rsidR="061B2CD1">
        <w:rPr/>
        <w:t>u are</w:t>
      </w:r>
      <w:r w:rsidR="00A87C47">
        <w:rPr/>
        <w:t xml:space="preserve"> time rich, you know your time rich. Now because our kids are all away, we </w:t>
      </w:r>
      <w:r w:rsidR="00A87C47">
        <w:rPr/>
        <w:t>don't</w:t>
      </w:r>
      <w:r w:rsidR="00A87C47">
        <w:rPr/>
        <w:t xml:space="preserve"> have the same burdens and pressures</w:t>
      </w:r>
      <w:r w:rsidR="735A10D0">
        <w:rPr/>
        <w:t xml:space="preserve">. </w:t>
      </w:r>
      <w:r w:rsidR="00A87C47">
        <w:rPr/>
        <w:t xml:space="preserve">And </w:t>
      </w:r>
      <w:r w:rsidR="00A87C47">
        <w:rPr/>
        <w:t>you've</w:t>
      </w:r>
      <w:r w:rsidR="00A87C47">
        <w:rPr/>
        <w:t xml:space="preserve"> got, you know, 34 years of </w:t>
      </w:r>
      <w:r w:rsidR="00A87C47">
        <w:rPr/>
        <w:t>different experience</w:t>
      </w:r>
      <w:r w:rsidR="00A87C47">
        <w:rPr/>
        <w:t xml:space="preserve">, which </w:t>
      </w:r>
      <w:r w:rsidR="00A87C47">
        <w:rPr/>
        <w:t>definitely helps</w:t>
      </w:r>
      <w:r w:rsidR="00A87C47">
        <w:rPr/>
        <w:t xml:space="preserve"> even in terms of, you know, the horrible administrative </w:t>
      </w:r>
      <w:r w:rsidR="00A87C47">
        <w:rPr/>
        <w:t>stuff</w:t>
      </w:r>
      <w:r w:rsidR="00A87C47">
        <w:rPr/>
        <w:t xml:space="preserve"> and setting up the church and dealing with charity </w:t>
      </w:r>
      <w:r w:rsidR="00A87C47">
        <w:rPr/>
        <w:t>number</w:t>
      </w:r>
      <w:r w:rsidR="00A87C47">
        <w:rPr/>
        <w:t xml:space="preserve"> and all that kind of stuff. </w:t>
      </w:r>
      <w:r w:rsidR="00A87C47">
        <w:rPr/>
        <w:t>You're</w:t>
      </w:r>
      <w:r w:rsidR="00A87C47">
        <w:rPr/>
        <w:t xml:space="preserve"> aware of it </w:t>
      </w:r>
      <w:r w:rsidR="00A87C47">
        <w:rPr/>
        <w:t>and you,</w:t>
      </w:r>
      <w:r w:rsidR="00A87C47">
        <w:rPr/>
        <w:t xml:space="preserve"> </w:t>
      </w:r>
      <w:r w:rsidR="00A87C47">
        <w:rPr/>
        <w:t>you've</w:t>
      </w:r>
      <w:r w:rsidR="00A87C47">
        <w:rPr/>
        <w:t xml:space="preserve"> gone through it. </w:t>
      </w:r>
      <w:r w:rsidR="00A87C47">
        <w:rPr/>
        <w:t>So</w:t>
      </w:r>
      <w:r w:rsidR="00A87C47">
        <w:rPr/>
        <w:t xml:space="preserve"> I do think it's a huge burden on young guys to try and not just start a church</w:t>
      </w:r>
      <w:r w:rsidR="7D8F700C">
        <w:rPr/>
        <w:t xml:space="preserve"> b</w:t>
      </w:r>
      <w:r w:rsidR="00A87C47">
        <w:rPr/>
        <w:t>ut also establish it to be a</w:t>
      </w:r>
      <w:r w:rsidR="402AEDFB">
        <w:rPr/>
        <w:t xml:space="preserve"> y</w:t>
      </w:r>
      <w:r w:rsidR="00A87C47">
        <w:rPr/>
        <w:t xml:space="preserve">ou know what we call a, you know, a church that's on the equal dividend that's </w:t>
      </w:r>
      <w:r w:rsidR="00A87C47">
        <w:rPr/>
        <w:t>free standing</w:t>
      </w:r>
      <w:r w:rsidR="7B3CA29D">
        <w:rPr/>
        <w:t xml:space="preserve">, you’ve got </w:t>
      </w:r>
      <w:r w:rsidR="00A87C47">
        <w:rPr/>
        <w:t>charity statu</w:t>
      </w:r>
      <w:r w:rsidR="1BD38343">
        <w:rPr/>
        <w:t>s, you’ve got to get all</w:t>
      </w:r>
      <w:r w:rsidR="00A87C47">
        <w:rPr/>
        <w:t xml:space="preserve"> </w:t>
      </w:r>
      <w:r w:rsidR="00A87C47">
        <w:rPr/>
        <w:t>you</w:t>
      </w:r>
      <w:r w:rsidR="701CB712">
        <w:rPr/>
        <w:t>r</w:t>
      </w:r>
      <w:r w:rsidR="00A87C47">
        <w:rPr/>
        <w:t xml:space="preserve"> safeguarding</w:t>
      </w:r>
      <w:r w:rsidR="49663985">
        <w:rPr/>
        <w:t>,</w:t>
      </w:r>
      <w:r w:rsidR="00A87C47">
        <w:rPr/>
        <w:t xml:space="preserve"> health and safety</w:t>
      </w:r>
      <w:r w:rsidR="3E7ED772">
        <w:rPr/>
        <w:t xml:space="preserve"> a</w:t>
      </w:r>
      <w:r w:rsidR="00A87C47">
        <w:rPr/>
        <w:t xml:space="preserve">nd </w:t>
      </w:r>
      <w:r w:rsidR="00A87C47">
        <w:rPr/>
        <w:t>there's</w:t>
      </w:r>
      <w:r w:rsidR="00A87C47">
        <w:rPr/>
        <w:t xml:space="preserve"> so many things. I do feel that our denomination </w:t>
      </w:r>
      <w:r w:rsidR="00A87C47">
        <w:rPr/>
        <w:t>doesn't</w:t>
      </w:r>
      <w:r w:rsidR="00A87C47">
        <w:rPr/>
        <w:t xml:space="preserve"> make </w:t>
      </w:r>
      <w:r w:rsidR="00A87C47">
        <w:rPr/>
        <w:t xml:space="preserve">it easy for churches </w:t>
      </w:r>
      <w:r w:rsidR="00A87C47">
        <w:rPr/>
        <w:t>to</w:t>
      </w:r>
      <w:r w:rsidR="00A87C47">
        <w:rPr/>
        <w:t xml:space="preserve">, </w:t>
      </w:r>
      <w:r w:rsidR="00A87C47">
        <w:rPr/>
        <w:t>for</w:t>
      </w:r>
      <w:r w:rsidR="00A87C47">
        <w:rPr/>
        <w:t xml:space="preserve"> church plan</w:t>
      </w:r>
      <w:r w:rsidR="370B8FDB">
        <w:rPr/>
        <w:t>t</w:t>
      </w:r>
      <w:r w:rsidR="00A87C47">
        <w:rPr/>
        <w:t xml:space="preserve">s to become fully fledged churches. You know, </w:t>
      </w:r>
      <w:r w:rsidR="00A87C47">
        <w:rPr/>
        <w:t>there's</w:t>
      </w:r>
      <w:r w:rsidR="00A87C47">
        <w:rPr/>
        <w:t xml:space="preserve"> so many </w:t>
      </w:r>
      <w:r w:rsidR="00A87C47">
        <w:rPr/>
        <w:t>hoops</w:t>
      </w:r>
      <w:r w:rsidR="00A87C47">
        <w:rPr/>
        <w:t xml:space="preserve"> to jump through.</w:t>
      </w:r>
    </w:p>
    <w:p w:rsidR="090D8693" w:rsidRDefault="090D8693" w14:paraId="6DA9DC58" w14:textId="2320404D"/>
    <w:p w:rsidR="73D9F771" w:rsidRDefault="73D9F771" w14:paraId="41516474" w14:textId="19CB2F9C">
      <w:r w:rsidRPr="090D8693" w:rsidR="73D9F771">
        <w:rPr>
          <w:b w:val="1"/>
          <w:bCs w:val="1"/>
        </w:rPr>
        <w:t>[Interviewer]</w:t>
      </w:r>
      <w:r>
        <w:br/>
      </w:r>
      <w:r w:rsidR="73D9F771">
        <w:rPr/>
        <w:t>42:39</w:t>
      </w:r>
      <w:r>
        <w:br/>
      </w:r>
      <w:r w:rsidR="73D9F771">
        <w:rPr/>
        <w:t xml:space="preserve">A good success rate though. I mean, you </w:t>
      </w:r>
      <w:r w:rsidR="73D9F771">
        <w:rPr/>
        <w:t>haven't</w:t>
      </w:r>
      <w:r w:rsidR="73D9F771">
        <w:rPr/>
        <w:t xml:space="preserve"> had any that </w:t>
      </w:r>
      <w:r w:rsidR="73D9F771">
        <w:rPr/>
        <w:t>haven't</w:t>
      </w:r>
      <w:r w:rsidR="73D9F771">
        <w:rPr/>
        <w:t xml:space="preserve"> taken off. </w:t>
      </w:r>
    </w:p>
    <w:p w:rsidR="00E05D59" w:rsidRDefault="00A87C47" w14:paraId="4A4CD372" w14:textId="78C8FE2B">
      <w:r w:rsidRPr="090D8693" w:rsidR="00A87C47">
        <w:rPr>
          <w:b w:val="1"/>
          <w:bCs w:val="1"/>
        </w:rPr>
        <w:t>[Participant]</w:t>
      </w:r>
      <w:r>
        <w:br/>
      </w:r>
      <w:r w:rsidR="00A87C47">
        <w:rPr/>
        <w:t>42:39</w:t>
      </w:r>
      <w:r>
        <w:br/>
      </w:r>
      <w:r w:rsidR="00A87C47">
        <w:rPr/>
        <w:t>No, no, not from</w:t>
      </w:r>
      <w:r w:rsidR="2CE330B0">
        <w:rPr/>
        <w:t xml:space="preserve"> [redacted]</w:t>
      </w:r>
      <w:r w:rsidR="00A87C47">
        <w:rPr/>
        <w:t xml:space="preserve">. </w:t>
      </w:r>
      <w:r w:rsidR="148082CE">
        <w:rPr/>
        <w:t xml:space="preserve">It </w:t>
      </w:r>
      <w:r w:rsidR="4239C8A7">
        <w:rPr/>
        <w:t>has</w:t>
      </w:r>
      <w:r w:rsidR="00A87C47">
        <w:rPr/>
        <w:t xml:space="preserve"> been good. I mean, </w:t>
      </w:r>
      <w:r w:rsidR="137F436B">
        <w:rPr/>
        <w:t>Winchburgh</w:t>
      </w:r>
      <w:r w:rsidR="137F436B">
        <w:rPr/>
        <w:t xml:space="preserve"> is </w:t>
      </w:r>
      <w:r w:rsidR="00A87C47">
        <w:rPr/>
        <w:t xml:space="preserve">slow, but </w:t>
      </w:r>
      <w:r w:rsidR="00A87C47">
        <w:rPr/>
        <w:t>it's</w:t>
      </w:r>
      <w:r w:rsidR="00A87C47">
        <w:rPr/>
        <w:t xml:space="preserve"> going well. </w:t>
      </w:r>
      <w:r w:rsidR="00A87C47">
        <w:rPr/>
        <w:t>It's</w:t>
      </w:r>
      <w:r w:rsidR="00A87C47">
        <w:rPr/>
        <w:t xml:space="preserve"> smaller than </w:t>
      </w:r>
      <w:r w:rsidR="00A87C47">
        <w:rPr/>
        <w:t>others</w:t>
      </w:r>
      <w:r w:rsidR="00A87C47">
        <w:rPr/>
        <w:t xml:space="preserve">. This, I think </w:t>
      </w:r>
      <w:r w:rsidR="00A87C47">
        <w:rPr/>
        <w:t>it's</w:t>
      </w:r>
      <w:r w:rsidR="00A87C47">
        <w:rPr/>
        <w:t xml:space="preserve"> </w:t>
      </w:r>
      <w:r w:rsidR="00A87C47">
        <w:rPr/>
        <w:t>really</w:t>
      </w:r>
      <w:r w:rsidR="00A87C47">
        <w:rPr/>
        <w:t xml:space="preserve"> </w:t>
      </w:r>
      <w:r w:rsidR="00A87C47">
        <w:rPr/>
        <w:t>it's</w:t>
      </w:r>
      <w:r w:rsidR="00A87C47">
        <w:rPr/>
        <w:t xml:space="preserve"> a slow burn, but </w:t>
      </w:r>
      <w:r w:rsidR="00A87C47">
        <w:rPr/>
        <w:t>it's</w:t>
      </w:r>
      <w:r w:rsidR="00A87C47">
        <w:rPr/>
        <w:t xml:space="preserve"> going </w:t>
      </w:r>
      <w:r w:rsidR="00A87C47">
        <w:rPr/>
        <w:t>well</w:t>
      </w:r>
      <w:r w:rsidR="00A87C47">
        <w:rPr/>
        <w:t xml:space="preserve"> and you know Ha</w:t>
      </w:r>
      <w:r w:rsidR="6EA4B8CE">
        <w:rPr/>
        <w:t>dd</w:t>
      </w:r>
      <w:r w:rsidR="00A87C47">
        <w:rPr/>
        <w:t xml:space="preserve">ington and </w:t>
      </w:r>
      <w:r w:rsidR="00A87C47">
        <w:rPr/>
        <w:t>Esk</w:t>
      </w:r>
      <w:r w:rsidR="00A87C47">
        <w:rPr/>
        <w:t xml:space="preserve"> </w:t>
      </w:r>
      <w:r w:rsidR="00A87C47">
        <w:rPr/>
        <w:t xml:space="preserve">Valley </w:t>
      </w:r>
      <w:r w:rsidR="1B7ABB22">
        <w:rPr/>
        <w:t>,</w:t>
      </w:r>
      <w:r w:rsidR="1B7ABB22">
        <w:rPr/>
        <w:t xml:space="preserve"> </w:t>
      </w:r>
      <w:r w:rsidR="06137FF7">
        <w:rPr/>
        <w:t>C</w:t>
      </w:r>
      <w:r w:rsidR="00A87C47">
        <w:rPr/>
        <w:t xml:space="preserve">ornerstone. </w:t>
      </w:r>
      <w:r w:rsidR="00A87C47">
        <w:rPr/>
        <w:t>Yeah</w:t>
      </w:r>
      <w:r w:rsidR="00A87C47">
        <w:rPr/>
        <w:t xml:space="preserve">, </w:t>
      </w:r>
      <w:r w:rsidR="00A87C47">
        <w:rPr/>
        <w:t>they've</w:t>
      </w:r>
      <w:r w:rsidR="00A87C47">
        <w:rPr/>
        <w:t xml:space="preserve"> done well. </w:t>
      </w:r>
      <w:r w:rsidR="00A87C47">
        <w:rPr/>
        <w:t xml:space="preserve">It's </w:t>
      </w:r>
      <w:r w:rsidR="00A87C47">
        <w:rPr/>
        <w:t>it's</w:t>
      </w:r>
      <w:r w:rsidR="00A87C47">
        <w:rPr/>
        <w:t xml:space="preserve"> been a real tribute as well to the guys I think to </w:t>
      </w:r>
      <w:r w:rsidR="3F5570A1">
        <w:rPr/>
        <w:t>Tom</w:t>
      </w:r>
      <w:r w:rsidR="00A87C47">
        <w:rPr/>
        <w:t xml:space="preserve"> and </w:t>
      </w:r>
      <w:r w:rsidR="7992083C">
        <w:rPr/>
        <w:t>Allie</w:t>
      </w:r>
      <w:r w:rsidR="00A87C47">
        <w:rPr/>
        <w:t xml:space="preserve"> and </w:t>
      </w:r>
      <w:r w:rsidR="51A0193E">
        <w:rPr/>
        <w:t>Neil</w:t>
      </w:r>
      <w:r w:rsidR="00A87C47">
        <w:rPr/>
        <w:t xml:space="preserve">, </w:t>
      </w:r>
      <w:r w:rsidR="00A87C47">
        <w:rPr/>
        <w:t>they're</w:t>
      </w:r>
      <w:r w:rsidR="00A87C47">
        <w:rPr/>
        <w:t xml:space="preserve"> good guys you know.</w:t>
      </w:r>
      <w:r w:rsidR="084594A8">
        <w:rPr/>
        <w:t xml:space="preserve"> And Geoff is doing great.</w:t>
      </w:r>
    </w:p>
    <w:p w:rsidR="00E05D59" w:rsidRDefault="00A87C47" w14:paraId="108CEA69" w14:textId="77777777">
      <w:r>
        <w:rPr>
          <w:b/>
        </w:rPr>
        <w:t>[Interviewer]</w:t>
      </w:r>
      <w:r>
        <w:rPr>
          <w:b/>
        </w:rPr>
        <w:br/>
      </w:r>
      <w:r>
        <w:t>43:14</w:t>
      </w:r>
      <w:r>
        <w:br/>
      </w:r>
      <w:r>
        <w:t>Well, those were all my questions.</w:t>
      </w:r>
    </w:p>
    <w:p w:rsidR="00E05D59" w:rsidRDefault="00A87C47" w14:paraId="090969D5" w14:textId="77777777">
      <w:r>
        <w:rPr>
          <w:b/>
        </w:rPr>
        <w:t>[Participant]</w:t>
      </w:r>
      <w:r>
        <w:rPr>
          <w:b/>
        </w:rPr>
        <w:br/>
      </w:r>
      <w:r>
        <w:t>43:16</w:t>
      </w:r>
      <w:r>
        <w:br/>
      </w:r>
      <w:r>
        <w:t>Yeah, there you go.</w:t>
      </w:r>
    </w:p>
    <w:p w:rsidR="00E05D59" w:rsidRDefault="00A87C47" w14:paraId="492DBFE2" w14:textId="77777777">
      <w:r>
        <w:rPr>
          <w:b/>
        </w:rPr>
        <w:t>[Interviewer]</w:t>
      </w:r>
      <w:r>
        <w:rPr>
          <w:b/>
        </w:rPr>
        <w:br/>
      </w:r>
      <w:r>
        <w:t>43:17</w:t>
      </w:r>
      <w:r>
        <w:br/>
      </w:r>
      <w:r>
        <w:t xml:space="preserve">Honestly, it was a </w:t>
      </w:r>
      <w:proofErr w:type="gramStart"/>
      <w:r>
        <w:t>really valuable</w:t>
      </w:r>
      <w:proofErr w:type="gramEnd"/>
      <w:r>
        <w:t xml:space="preserve"> contribution, so I'm just going to stop the recording before </w:t>
      </w:r>
      <w:r>
        <w:t>I hang up on you, just in case it disappears.</w:t>
      </w:r>
      <w:r>
        <w:br/>
      </w:r>
      <w:r>
        <w:t>Stop recording.</w:t>
      </w:r>
    </w:p>
    <w:sectPr w:rsidR="00E05D59" w:rsidSect="00034616">
      <w:pgSz w:w="12240" w:h="15840" w:orient="portrait"/>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num w:numId="1" w16cid:durableId="1704791659">
    <w:abstractNumId w:val="8"/>
  </w:num>
  <w:num w:numId="2" w16cid:durableId="358093003">
    <w:abstractNumId w:val="6"/>
  </w:num>
  <w:num w:numId="3" w16cid:durableId="538321509">
    <w:abstractNumId w:val="5"/>
  </w:num>
  <w:num w:numId="4" w16cid:durableId="307830701">
    <w:abstractNumId w:val="4"/>
  </w:num>
  <w:num w:numId="5" w16cid:durableId="400563457">
    <w:abstractNumId w:val="7"/>
  </w:num>
  <w:num w:numId="6" w16cid:durableId="534125905">
    <w:abstractNumId w:val="3"/>
  </w:num>
  <w:num w:numId="7" w16cid:durableId="1145204074">
    <w:abstractNumId w:val="2"/>
  </w:num>
  <w:num w:numId="8" w16cid:durableId="147792071">
    <w:abstractNumId w:val="1"/>
  </w:num>
  <w:num w:numId="9" w16cid:durableId="97892403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81520"/>
    <w:rsid w:val="00087E3B"/>
    <w:rsid w:val="000979DC"/>
    <w:rsid w:val="0015074B"/>
    <w:rsid w:val="0029639D"/>
    <w:rsid w:val="002A4C5E"/>
    <w:rsid w:val="00326F90"/>
    <w:rsid w:val="00380965"/>
    <w:rsid w:val="003E6B9B"/>
    <w:rsid w:val="004542DD"/>
    <w:rsid w:val="00473E2D"/>
    <w:rsid w:val="00655D6E"/>
    <w:rsid w:val="00711527"/>
    <w:rsid w:val="007C8CBF"/>
    <w:rsid w:val="009D50F2"/>
    <w:rsid w:val="009E6FB4"/>
    <w:rsid w:val="00A87C47"/>
    <w:rsid w:val="00AA1D8D"/>
    <w:rsid w:val="00AC2899"/>
    <w:rsid w:val="00AF3C5E"/>
    <w:rsid w:val="00B47730"/>
    <w:rsid w:val="00B6DEFE"/>
    <w:rsid w:val="00C03652"/>
    <w:rsid w:val="00C17416"/>
    <w:rsid w:val="00C85C1B"/>
    <w:rsid w:val="00CB0664"/>
    <w:rsid w:val="00CF625E"/>
    <w:rsid w:val="00D47CCF"/>
    <w:rsid w:val="00D84713"/>
    <w:rsid w:val="00D94920"/>
    <w:rsid w:val="00DD7815"/>
    <w:rsid w:val="00E05D59"/>
    <w:rsid w:val="00E31AAA"/>
    <w:rsid w:val="00E83419"/>
    <w:rsid w:val="00F160A8"/>
    <w:rsid w:val="00FC693F"/>
    <w:rsid w:val="01073A1E"/>
    <w:rsid w:val="012426E5"/>
    <w:rsid w:val="01405A2F"/>
    <w:rsid w:val="016AD903"/>
    <w:rsid w:val="01758771"/>
    <w:rsid w:val="01DD1ED7"/>
    <w:rsid w:val="022D03BC"/>
    <w:rsid w:val="02C1CE45"/>
    <w:rsid w:val="02FC6EF6"/>
    <w:rsid w:val="03781A06"/>
    <w:rsid w:val="0426F424"/>
    <w:rsid w:val="046C35BE"/>
    <w:rsid w:val="046EF120"/>
    <w:rsid w:val="0476964F"/>
    <w:rsid w:val="048542D5"/>
    <w:rsid w:val="04BD3E0A"/>
    <w:rsid w:val="04C4958D"/>
    <w:rsid w:val="04D9648A"/>
    <w:rsid w:val="052FF284"/>
    <w:rsid w:val="058B4473"/>
    <w:rsid w:val="05BBF150"/>
    <w:rsid w:val="06137FF7"/>
    <w:rsid w:val="061B2CD1"/>
    <w:rsid w:val="069CC82C"/>
    <w:rsid w:val="06AAE635"/>
    <w:rsid w:val="072B14C2"/>
    <w:rsid w:val="072D68E0"/>
    <w:rsid w:val="074DA95F"/>
    <w:rsid w:val="084594A8"/>
    <w:rsid w:val="08B37305"/>
    <w:rsid w:val="090D8693"/>
    <w:rsid w:val="09151E4A"/>
    <w:rsid w:val="0950BC40"/>
    <w:rsid w:val="0952DDA8"/>
    <w:rsid w:val="096480AA"/>
    <w:rsid w:val="096802AD"/>
    <w:rsid w:val="097FEB5B"/>
    <w:rsid w:val="0A4C0514"/>
    <w:rsid w:val="0A815641"/>
    <w:rsid w:val="0A8AC34A"/>
    <w:rsid w:val="0B7F4B20"/>
    <w:rsid w:val="0B80FB20"/>
    <w:rsid w:val="0BCD0E4C"/>
    <w:rsid w:val="0BD25030"/>
    <w:rsid w:val="0BEDFE59"/>
    <w:rsid w:val="0C1BBC0F"/>
    <w:rsid w:val="0C6AA3C2"/>
    <w:rsid w:val="0C96BA3C"/>
    <w:rsid w:val="0D15C859"/>
    <w:rsid w:val="0D66B47C"/>
    <w:rsid w:val="0D6CF98B"/>
    <w:rsid w:val="0DBD9AF3"/>
    <w:rsid w:val="0DD2C0C7"/>
    <w:rsid w:val="0DD40591"/>
    <w:rsid w:val="0DF842FA"/>
    <w:rsid w:val="0E24107C"/>
    <w:rsid w:val="0EE2840D"/>
    <w:rsid w:val="0F95594B"/>
    <w:rsid w:val="0F95B1E4"/>
    <w:rsid w:val="0FB1369C"/>
    <w:rsid w:val="108F18B0"/>
    <w:rsid w:val="10988741"/>
    <w:rsid w:val="10FD8F91"/>
    <w:rsid w:val="117A784E"/>
    <w:rsid w:val="1191EEC1"/>
    <w:rsid w:val="126C0DA8"/>
    <w:rsid w:val="127315B5"/>
    <w:rsid w:val="1279C9C8"/>
    <w:rsid w:val="12FBE73D"/>
    <w:rsid w:val="131C1C7E"/>
    <w:rsid w:val="131EDB13"/>
    <w:rsid w:val="135E67B9"/>
    <w:rsid w:val="137F436B"/>
    <w:rsid w:val="13EA978A"/>
    <w:rsid w:val="1441726C"/>
    <w:rsid w:val="1445E471"/>
    <w:rsid w:val="148082CE"/>
    <w:rsid w:val="14C153CB"/>
    <w:rsid w:val="15349487"/>
    <w:rsid w:val="15828001"/>
    <w:rsid w:val="15A2D544"/>
    <w:rsid w:val="15BF68CE"/>
    <w:rsid w:val="16E7869E"/>
    <w:rsid w:val="171C2139"/>
    <w:rsid w:val="17796378"/>
    <w:rsid w:val="17CB48B8"/>
    <w:rsid w:val="17DD7C05"/>
    <w:rsid w:val="181C3F46"/>
    <w:rsid w:val="19AEBC50"/>
    <w:rsid w:val="19E95EF7"/>
    <w:rsid w:val="1AAFA254"/>
    <w:rsid w:val="1AC31F25"/>
    <w:rsid w:val="1AC4CF61"/>
    <w:rsid w:val="1AF3D880"/>
    <w:rsid w:val="1B6061A4"/>
    <w:rsid w:val="1B7ABB22"/>
    <w:rsid w:val="1B9042CD"/>
    <w:rsid w:val="1B93F7DE"/>
    <w:rsid w:val="1BD38343"/>
    <w:rsid w:val="1BD4ED45"/>
    <w:rsid w:val="1C0A1630"/>
    <w:rsid w:val="1DA9464C"/>
    <w:rsid w:val="1DEB7C96"/>
    <w:rsid w:val="1DFFCA9E"/>
    <w:rsid w:val="1E33BB11"/>
    <w:rsid w:val="1E550DEE"/>
    <w:rsid w:val="1F1E5B35"/>
    <w:rsid w:val="1F6900B5"/>
    <w:rsid w:val="1F733997"/>
    <w:rsid w:val="1F8BD250"/>
    <w:rsid w:val="1F929EAD"/>
    <w:rsid w:val="1FA84208"/>
    <w:rsid w:val="1FCB6730"/>
    <w:rsid w:val="1FF5E992"/>
    <w:rsid w:val="202556D1"/>
    <w:rsid w:val="20D64CB9"/>
    <w:rsid w:val="21071600"/>
    <w:rsid w:val="211205B0"/>
    <w:rsid w:val="211E60F5"/>
    <w:rsid w:val="2193A71A"/>
    <w:rsid w:val="21FB371B"/>
    <w:rsid w:val="22393D03"/>
    <w:rsid w:val="226588C0"/>
    <w:rsid w:val="229A4858"/>
    <w:rsid w:val="22C39366"/>
    <w:rsid w:val="22D38562"/>
    <w:rsid w:val="23743DEE"/>
    <w:rsid w:val="23865957"/>
    <w:rsid w:val="23D34482"/>
    <w:rsid w:val="2422EAFC"/>
    <w:rsid w:val="248B71B5"/>
    <w:rsid w:val="24EF0DD9"/>
    <w:rsid w:val="24F2C953"/>
    <w:rsid w:val="250C1EDA"/>
    <w:rsid w:val="25D20D4E"/>
    <w:rsid w:val="25E8DFDF"/>
    <w:rsid w:val="26173F9A"/>
    <w:rsid w:val="26355DAA"/>
    <w:rsid w:val="26743894"/>
    <w:rsid w:val="26E2470E"/>
    <w:rsid w:val="27220DD9"/>
    <w:rsid w:val="27306D2A"/>
    <w:rsid w:val="2753C564"/>
    <w:rsid w:val="276F47F0"/>
    <w:rsid w:val="279AED16"/>
    <w:rsid w:val="27F0C555"/>
    <w:rsid w:val="28072CE4"/>
    <w:rsid w:val="28418900"/>
    <w:rsid w:val="286D7C41"/>
    <w:rsid w:val="28C739EF"/>
    <w:rsid w:val="2909D05E"/>
    <w:rsid w:val="2943D119"/>
    <w:rsid w:val="295F1032"/>
    <w:rsid w:val="29869E9D"/>
    <w:rsid w:val="2A042878"/>
    <w:rsid w:val="2A20A6AE"/>
    <w:rsid w:val="2AFBC383"/>
    <w:rsid w:val="2B0C00C0"/>
    <w:rsid w:val="2B31460E"/>
    <w:rsid w:val="2B66E126"/>
    <w:rsid w:val="2B70C063"/>
    <w:rsid w:val="2B7681A3"/>
    <w:rsid w:val="2BDF6EC1"/>
    <w:rsid w:val="2BFBA94D"/>
    <w:rsid w:val="2C4734EA"/>
    <w:rsid w:val="2C595171"/>
    <w:rsid w:val="2C8C6AB0"/>
    <w:rsid w:val="2C95DBC3"/>
    <w:rsid w:val="2CD0F1FA"/>
    <w:rsid w:val="2CE330B0"/>
    <w:rsid w:val="2D0B6925"/>
    <w:rsid w:val="2D5BACCA"/>
    <w:rsid w:val="2D9C1BF0"/>
    <w:rsid w:val="2DA18B0C"/>
    <w:rsid w:val="2DD84816"/>
    <w:rsid w:val="2DDC2197"/>
    <w:rsid w:val="2E003CA6"/>
    <w:rsid w:val="2E23323A"/>
    <w:rsid w:val="2E3BFB48"/>
    <w:rsid w:val="2E63CF7C"/>
    <w:rsid w:val="2E92AE08"/>
    <w:rsid w:val="2EA3AFF2"/>
    <w:rsid w:val="2F399316"/>
    <w:rsid w:val="2F77CA86"/>
    <w:rsid w:val="2F98AA38"/>
    <w:rsid w:val="30071D40"/>
    <w:rsid w:val="302604CB"/>
    <w:rsid w:val="3047779C"/>
    <w:rsid w:val="307F2904"/>
    <w:rsid w:val="30DC5FF8"/>
    <w:rsid w:val="30E0D24F"/>
    <w:rsid w:val="30F91D38"/>
    <w:rsid w:val="31183BAE"/>
    <w:rsid w:val="3133BD03"/>
    <w:rsid w:val="31A1DCFB"/>
    <w:rsid w:val="31C4F664"/>
    <w:rsid w:val="31FDC62D"/>
    <w:rsid w:val="32207B8D"/>
    <w:rsid w:val="32E55E39"/>
    <w:rsid w:val="333D9A61"/>
    <w:rsid w:val="339CB2E7"/>
    <w:rsid w:val="33EEA19C"/>
    <w:rsid w:val="343DFE6A"/>
    <w:rsid w:val="3452BD71"/>
    <w:rsid w:val="34B4D8BE"/>
    <w:rsid w:val="34B94E87"/>
    <w:rsid w:val="3576A965"/>
    <w:rsid w:val="35E20B1B"/>
    <w:rsid w:val="362E5AC4"/>
    <w:rsid w:val="3664BF5E"/>
    <w:rsid w:val="3675BD71"/>
    <w:rsid w:val="369659B2"/>
    <w:rsid w:val="36ED80B1"/>
    <w:rsid w:val="370B8FDB"/>
    <w:rsid w:val="3743EB83"/>
    <w:rsid w:val="37D5C191"/>
    <w:rsid w:val="381003E7"/>
    <w:rsid w:val="394D7747"/>
    <w:rsid w:val="3A320661"/>
    <w:rsid w:val="3A576848"/>
    <w:rsid w:val="3A86FFA8"/>
    <w:rsid w:val="3AF2D8DF"/>
    <w:rsid w:val="3B5B0C6E"/>
    <w:rsid w:val="3B67670A"/>
    <w:rsid w:val="3BDE78C3"/>
    <w:rsid w:val="3C83420B"/>
    <w:rsid w:val="3CCA6E1C"/>
    <w:rsid w:val="3CCCE095"/>
    <w:rsid w:val="3D44A3C6"/>
    <w:rsid w:val="3DCCE75F"/>
    <w:rsid w:val="3E583BEE"/>
    <w:rsid w:val="3E7ED772"/>
    <w:rsid w:val="3EBDA566"/>
    <w:rsid w:val="3ECD0667"/>
    <w:rsid w:val="3EF0F444"/>
    <w:rsid w:val="3F1D128E"/>
    <w:rsid w:val="3F1EB15E"/>
    <w:rsid w:val="3F5570A1"/>
    <w:rsid w:val="402AEDFB"/>
    <w:rsid w:val="40C94709"/>
    <w:rsid w:val="40EA1DCB"/>
    <w:rsid w:val="41553057"/>
    <w:rsid w:val="416FAB5A"/>
    <w:rsid w:val="4199BE4C"/>
    <w:rsid w:val="41B60C93"/>
    <w:rsid w:val="41D5943C"/>
    <w:rsid w:val="41DB425F"/>
    <w:rsid w:val="41E26A1E"/>
    <w:rsid w:val="4239C8A7"/>
    <w:rsid w:val="423E69BA"/>
    <w:rsid w:val="429D987A"/>
    <w:rsid w:val="435A1AB5"/>
    <w:rsid w:val="43CB1569"/>
    <w:rsid w:val="43D692D7"/>
    <w:rsid w:val="4409F3E2"/>
    <w:rsid w:val="440B51D3"/>
    <w:rsid w:val="4436BB89"/>
    <w:rsid w:val="4445EEAD"/>
    <w:rsid w:val="4467975E"/>
    <w:rsid w:val="449119BA"/>
    <w:rsid w:val="45632654"/>
    <w:rsid w:val="45D5CC2D"/>
    <w:rsid w:val="467DC409"/>
    <w:rsid w:val="46ACFDA8"/>
    <w:rsid w:val="46D9BE63"/>
    <w:rsid w:val="47056139"/>
    <w:rsid w:val="473E3221"/>
    <w:rsid w:val="476AD43B"/>
    <w:rsid w:val="47998B89"/>
    <w:rsid w:val="47AF4B49"/>
    <w:rsid w:val="47C6CC5F"/>
    <w:rsid w:val="47CB0D6C"/>
    <w:rsid w:val="49067430"/>
    <w:rsid w:val="49071A1E"/>
    <w:rsid w:val="49381F4D"/>
    <w:rsid w:val="49663985"/>
    <w:rsid w:val="4980EB90"/>
    <w:rsid w:val="4A2F4413"/>
    <w:rsid w:val="4A4D168C"/>
    <w:rsid w:val="4A8981E5"/>
    <w:rsid w:val="4ABC2DFF"/>
    <w:rsid w:val="4CB536C7"/>
    <w:rsid w:val="4D3D663D"/>
    <w:rsid w:val="4E3D4361"/>
    <w:rsid w:val="4E3F812C"/>
    <w:rsid w:val="4E489960"/>
    <w:rsid w:val="4E49A7C2"/>
    <w:rsid w:val="4E56739F"/>
    <w:rsid w:val="4ED25D86"/>
    <w:rsid w:val="4EF609F0"/>
    <w:rsid w:val="4F279579"/>
    <w:rsid w:val="4F6E2931"/>
    <w:rsid w:val="4FC026C0"/>
    <w:rsid w:val="4FCF4609"/>
    <w:rsid w:val="4FCFF02C"/>
    <w:rsid w:val="4FD4748B"/>
    <w:rsid w:val="4FFA8B41"/>
    <w:rsid w:val="5003EF66"/>
    <w:rsid w:val="500ACE32"/>
    <w:rsid w:val="50383026"/>
    <w:rsid w:val="511D7160"/>
    <w:rsid w:val="5138FD07"/>
    <w:rsid w:val="513B198B"/>
    <w:rsid w:val="51A0193E"/>
    <w:rsid w:val="52904194"/>
    <w:rsid w:val="53014358"/>
    <w:rsid w:val="531FE5D6"/>
    <w:rsid w:val="534B4A21"/>
    <w:rsid w:val="534BC77B"/>
    <w:rsid w:val="53D5881E"/>
    <w:rsid w:val="548995EE"/>
    <w:rsid w:val="548A570C"/>
    <w:rsid w:val="54AFE2A3"/>
    <w:rsid w:val="54D95AD7"/>
    <w:rsid w:val="563AC11A"/>
    <w:rsid w:val="5696873F"/>
    <w:rsid w:val="5726588E"/>
    <w:rsid w:val="5729BC69"/>
    <w:rsid w:val="574F2F22"/>
    <w:rsid w:val="5755D612"/>
    <w:rsid w:val="575CA211"/>
    <w:rsid w:val="579A880A"/>
    <w:rsid w:val="57D6646A"/>
    <w:rsid w:val="581D9140"/>
    <w:rsid w:val="583580A6"/>
    <w:rsid w:val="585FE4C7"/>
    <w:rsid w:val="58780154"/>
    <w:rsid w:val="59561348"/>
    <w:rsid w:val="595EB502"/>
    <w:rsid w:val="5986C493"/>
    <w:rsid w:val="59D996EA"/>
    <w:rsid w:val="5A5B89A2"/>
    <w:rsid w:val="5A74C801"/>
    <w:rsid w:val="5A77B027"/>
    <w:rsid w:val="5B0D951B"/>
    <w:rsid w:val="5B31815F"/>
    <w:rsid w:val="5B42AE82"/>
    <w:rsid w:val="5B87BD58"/>
    <w:rsid w:val="5BEE1B61"/>
    <w:rsid w:val="5C19F06D"/>
    <w:rsid w:val="5C53BF39"/>
    <w:rsid w:val="5CAE0FC2"/>
    <w:rsid w:val="5D099250"/>
    <w:rsid w:val="5DE4F247"/>
    <w:rsid w:val="5DF31239"/>
    <w:rsid w:val="5E6467AE"/>
    <w:rsid w:val="5E7423B9"/>
    <w:rsid w:val="5EB94332"/>
    <w:rsid w:val="5EFD0C15"/>
    <w:rsid w:val="5F2DB58E"/>
    <w:rsid w:val="5F4EC330"/>
    <w:rsid w:val="5FAFADD4"/>
    <w:rsid w:val="5FD46C77"/>
    <w:rsid w:val="60884922"/>
    <w:rsid w:val="6102766D"/>
    <w:rsid w:val="6150B34B"/>
    <w:rsid w:val="622C9DE3"/>
    <w:rsid w:val="6365378F"/>
    <w:rsid w:val="637087E9"/>
    <w:rsid w:val="63A0502A"/>
    <w:rsid w:val="63DF652C"/>
    <w:rsid w:val="642E6BB8"/>
    <w:rsid w:val="6470E1A4"/>
    <w:rsid w:val="647A4FD0"/>
    <w:rsid w:val="64B17DD4"/>
    <w:rsid w:val="6635E280"/>
    <w:rsid w:val="66A68496"/>
    <w:rsid w:val="67019E7B"/>
    <w:rsid w:val="6737BD40"/>
    <w:rsid w:val="676A21A9"/>
    <w:rsid w:val="67D4EEA1"/>
    <w:rsid w:val="68225055"/>
    <w:rsid w:val="683C13D6"/>
    <w:rsid w:val="68B2BC1D"/>
    <w:rsid w:val="68EA6D0F"/>
    <w:rsid w:val="68F7D894"/>
    <w:rsid w:val="691F045A"/>
    <w:rsid w:val="695EBF2D"/>
    <w:rsid w:val="69A88C92"/>
    <w:rsid w:val="69D544C8"/>
    <w:rsid w:val="69D566AC"/>
    <w:rsid w:val="6A38D6FF"/>
    <w:rsid w:val="6A5C0EA7"/>
    <w:rsid w:val="6ABB7E8D"/>
    <w:rsid w:val="6B244610"/>
    <w:rsid w:val="6B3EB719"/>
    <w:rsid w:val="6B8CD979"/>
    <w:rsid w:val="6BACEC37"/>
    <w:rsid w:val="6BDE5D45"/>
    <w:rsid w:val="6C775791"/>
    <w:rsid w:val="6D3E6061"/>
    <w:rsid w:val="6D51809F"/>
    <w:rsid w:val="6DA4C866"/>
    <w:rsid w:val="6DCCFC2F"/>
    <w:rsid w:val="6E2D748B"/>
    <w:rsid w:val="6E7EB02B"/>
    <w:rsid w:val="6EA4B8CE"/>
    <w:rsid w:val="6ED212BE"/>
    <w:rsid w:val="6F593E51"/>
    <w:rsid w:val="6F8D3DA3"/>
    <w:rsid w:val="6FD9780D"/>
    <w:rsid w:val="701CB712"/>
    <w:rsid w:val="702C8390"/>
    <w:rsid w:val="704F3ABF"/>
    <w:rsid w:val="709BD16C"/>
    <w:rsid w:val="70DA4A53"/>
    <w:rsid w:val="710E7860"/>
    <w:rsid w:val="7123662B"/>
    <w:rsid w:val="712EA9EC"/>
    <w:rsid w:val="71BA5239"/>
    <w:rsid w:val="71E41493"/>
    <w:rsid w:val="71F4BB4C"/>
    <w:rsid w:val="721B4300"/>
    <w:rsid w:val="72DABA0D"/>
    <w:rsid w:val="72FAAA57"/>
    <w:rsid w:val="73160A34"/>
    <w:rsid w:val="73517138"/>
    <w:rsid w:val="735A10D0"/>
    <w:rsid w:val="7364CCA9"/>
    <w:rsid w:val="738671D2"/>
    <w:rsid w:val="73D9F771"/>
    <w:rsid w:val="73FDF97F"/>
    <w:rsid w:val="7466893F"/>
    <w:rsid w:val="74764311"/>
    <w:rsid w:val="74ACF6AB"/>
    <w:rsid w:val="74E7987A"/>
    <w:rsid w:val="74F26B39"/>
    <w:rsid w:val="75366F80"/>
    <w:rsid w:val="756D0B10"/>
    <w:rsid w:val="75A3CF3F"/>
    <w:rsid w:val="75A7D03B"/>
    <w:rsid w:val="7685A89B"/>
    <w:rsid w:val="7688F287"/>
    <w:rsid w:val="76D76CF7"/>
    <w:rsid w:val="7711ADF9"/>
    <w:rsid w:val="77E7E84B"/>
    <w:rsid w:val="795DB8D8"/>
    <w:rsid w:val="7992083C"/>
    <w:rsid w:val="7992A571"/>
    <w:rsid w:val="79EC8E48"/>
    <w:rsid w:val="7AE1B828"/>
    <w:rsid w:val="7B3CA29D"/>
    <w:rsid w:val="7B3DB1B7"/>
    <w:rsid w:val="7B4BB0B8"/>
    <w:rsid w:val="7B850727"/>
    <w:rsid w:val="7C65D26E"/>
    <w:rsid w:val="7C8F67EC"/>
    <w:rsid w:val="7C9A7D03"/>
    <w:rsid w:val="7CEC3078"/>
    <w:rsid w:val="7D37F7B6"/>
    <w:rsid w:val="7D38014B"/>
    <w:rsid w:val="7D821940"/>
    <w:rsid w:val="7D8F700C"/>
    <w:rsid w:val="7DBD0EFC"/>
    <w:rsid w:val="7DFD0CCF"/>
    <w:rsid w:val="7E09CCB2"/>
    <w:rsid w:val="7E415C47"/>
    <w:rsid w:val="7E673808"/>
    <w:rsid w:val="7E99347B"/>
    <w:rsid w:val="7EAD1D0E"/>
    <w:rsid w:val="7ECAF1D6"/>
    <w:rsid w:val="7F051FBF"/>
    <w:rsid w:val="7F5277EB"/>
    <w:rsid w:val="7F9996F2"/>
    <w:rsid w:val="7FC954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A11BAEF"/>
  <w14:defaultImageDpi w14:val="300"/>
  <w15:docId w15:val="{3B262BC4-F4C2-4454-9910-DAFC16EDFB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Annemarie Douglas (student)</lastModifiedBy>
  <revision>26</revision>
  <dcterms:created xsi:type="dcterms:W3CDTF">2025-06-28T18:09:00.0000000Z</dcterms:created>
  <dcterms:modified xsi:type="dcterms:W3CDTF">2026-02-02T15:35:23.4824349Z</dcterms:modified>
  <category/>
</coreProperties>
</file>